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89554" w14:textId="77777777" w:rsidR="00EB02C4" w:rsidRDefault="00EB02C4" w:rsidP="00481E78">
      <w:pPr>
        <w:spacing w:after="160" w:line="259" w:lineRule="auto"/>
        <w:rPr>
          <w:rStyle w:val="c17"/>
          <w:b/>
          <w:color w:val="auto"/>
        </w:rPr>
      </w:pPr>
    </w:p>
    <w:p w14:paraId="437D763E" w14:textId="77777777" w:rsidR="00C72B85" w:rsidRDefault="00C72B85" w:rsidP="00C72B85">
      <w:pPr>
        <w:jc w:val="center"/>
        <w:rPr>
          <w:color w:val="auto"/>
          <w:sz w:val="28"/>
          <w:szCs w:val="28"/>
        </w:rPr>
      </w:pPr>
    </w:p>
    <w:p w14:paraId="134FF3CA" w14:textId="4A499078" w:rsidR="00C72B85" w:rsidRDefault="006009BC" w:rsidP="00C72B85">
      <w:pPr>
        <w:widowControl w:val="0"/>
        <w:autoSpaceDE w:val="0"/>
        <w:autoSpaceDN w:val="0"/>
        <w:rPr>
          <w:sz w:val="22"/>
          <w:szCs w:val="22"/>
          <w:lang w:eastAsia="en-US"/>
        </w:rPr>
      </w:pPr>
      <w:r>
        <w:rPr>
          <w:noProof/>
          <w:sz w:val="22"/>
          <w:szCs w:val="22"/>
        </w:rPr>
        <w:drawing>
          <wp:inline distT="0" distB="0" distL="0" distR="0" wp14:anchorId="7B70FB02" wp14:editId="386AB4B9">
            <wp:extent cx="5940425" cy="8394404"/>
            <wp:effectExtent l="0" t="0" r="3175" b="6985"/>
            <wp:docPr id="1" name="Рисунок 1" descr="C:\Users\1\Desktop\титульники внеурочка началка\я первоклассник 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ьники внеурочка началка\я первоклассник 1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855CF" w14:textId="77777777" w:rsidR="00C72B85" w:rsidRDefault="00C72B85" w:rsidP="00C72B85">
      <w:pPr>
        <w:widowControl w:val="0"/>
        <w:autoSpaceDE w:val="0"/>
        <w:autoSpaceDN w:val="0"/>
      </w:pPr>
    </w:p>
    <w:p w14:paraId="70A3DE78" w14:textId="77777777" w:rsidR="006009BC" w:rsidRDefault="006009BC" w:rsidP="00494AAA">
      <w:pPr>
        <w:spacing w:after="160" w:line="259" w:lineRule="auto"/>
        <w:jc w:val="center"/>
        <w:rPr>
          <w:rStyle w:val="c17"/>
          <w:b/>
          <w:color w:val="auto"/>
        </w:rPr>
      </w:pPr>
    </w:p>
    <w:p w14:paraId="09396B4E" w14:textId="565BCA98" w:rsidR="006F00AA" w:rsidRDefault="006F00AA" w:rsidP="00494AAA">
      <w:pPr>
        <w:spacing w:after="160" w:line="259" w:lineRule="auto"/>
        <w:jc w:val="center"/>
        <w:rPr>
          <w:rStyle w:val="c17"/>
          <w:b/>
          <w:color w:val="auto"/>
        </w:rPr>
      </w:pPr>
      <w:bookmarkStart w:id="0" w:name="_GoBack"/>
      <w:bookmarkEnd w:id="0"/>
      <w:r>
        <w:rPr>
          <w:rStyle w:val="c17"/>
          <w:b/>
          <w:color w:val="auto"/>
        </w:rPr>
        <w:lastRenderedPageBreak/>
        <w:t>ПОЯСНИТЕЛЬНАЯ ЗАПИСКА</w:t>
      </w:r>
    </w:p>
    <w:p w14:paraId="7AD645BB" w14:textId="77777777" w:rsidR="006F00AA" w:rsidRDefault="006F00AA" w:rsidP="006F00AA">
      <w:pPr>
        <w:jc w:val="center"/>
        <w:rPr>
          <w:rStyle w:val="c17"/>
          <w:b/>
          <w:color w:val="auto"/>
        </w:rPr>
      </w:pPr>
    </w:p>
    <w:p w14:paraId="093E1232" w14:textId="77777777" w:rsidR="00477424" w:rsidRPr="00702077" w:rsidRDefault="006F00AA" w:rsidP="00C72B85">
      <w:pPr>
        <w:pStyle w:val="c0c5c31"/>
        <w:spacing w:before="0" w:after="0"/>
        <w:jc w:val="both"/>
        <w:rPr>
          <w:rStyle w:val="c14"/>
        </w:rPr>
      </w:pPr>
      <w:r w:rsidRPr="00702077">
        <w:rPr>
          <w:rStyle w:val="c17"/>
        </w:rPr>
        <w:t xml:space="preserve">      </w:t>
      </w:r>
      <w:r w:rsidRPr="00702077">
        <w:rPr>
          <w:rStyle w:val="c14"/>
        </w:rPr>
        <w:t>Рабочая программа курса «</w:t>
      </w:r>
      <w:r w:rsidR="00477424" w:rsidRPr="00702077">
        <w:rPr>
          <w:rStyle w:val="c14"/>
        </w:rPr>
        <w:t>Я - первоклассник</w:t>
      </w:r>
      <w:r w:rsidRPr="00702077">
        <w:rPr>
          <w:rStyle w:val="c14"/>
        </w:rPr>
        <w:t xml:space="preserve">» составлена на основе </w:t>
      </w:r>
      <w:r w:rsidRPr="00702077">
        <w:rPr>
          <w:rStyle w:val="c5"/>
          <w:shd w:val="clear" w:color="auto" w:fill="FFFFFF"/>
        </w:rPr>
        <w:t xml:space="preserve">отечественной и зарубежной педагогической и возрастной психологии </w:t>
      </w:r>
      <w:proofErr w:type="spellStart"/>
      <w:r w:rsidRPr="00702077">
        <w:rPr>
          <w:rStyle w:val="c5"/>
          <w:shd w:val="clear" w:color="auto" w:fill="FFFFFF"/>
        </w:rPr>
        <w:t>А.В.Петровского</w:t>
      </w:r>
      <w:proofErr w:type="spellEnd"/>
      <w:r w:rsidRPr="00702077">
        <w:rPr>
          <w:rStyle w:val="c5"/>
          <w:shd w:val="clear" w:color="auto" w:fill="FFFFFF"/>
        </w:rPr>
        <w:t xml:space="preserve">, Д. Б. </w:t>
      </w:r>
      <w:proofErr w:type="spellStart"/>
      <w:r w:rsidRPr="00702077">
        <w:rPr>
          <w:rStyle w:val="c5"/>
          <w:shd w:val="clear" w:color="auto" w:fill="FFFFFF"/>
        </w:rPr>
        <w:t>Эльконина</w:t>
      </w:r>
      <w:proofErr w:type="spellEnd"/>
      <w:r w:rsidRPr="00702077">
        <w:rPr>
          <w:rStyle w:val="c5"/>
          <w:shd w:val="clear" w:color="auto" w:fill="FFFFFF"/>
        </w:rPr>
        <w:t xml:space="preserve">, Л.И. </w:t>
      </w:r>
      <w:proofErr w:type="spellStart"/>
      <w:r w:rsidRPr="00702077">
        <w:rPr>
          <w:rStyle w:val="c5"/>
          <w:shd w:val="clear" w:color="auto" w:fill="FFFFFF"/>
        </w:rPr>
        <w:t>Божович</w:t>
      </w:r>
      <w:proofErr w:type="spellEnd"/>
      <w:r w:rsidRPr="00702077">
        <w:rPr>
          <w:rStyle w:val="c5"/>
          <w:shd w:val="clear" w:color="auto" w:fill="FFFFFF"/>
        </w:rPr>
        <w:t xml:space="preserve">, А.Л. </w:t>
      </w:r>
      <w:proofErr w:type="spellStart"/>
      <w:r w:rsidRPr="00702077">
        <w:rPr>
          <w:rStyle w:val="c5"/>
          <w:shd w:val="clear" w:color="auto" w:fill="FFFFFF"/>
        </w:rPr>
        <w:t>Венгер</w:t>
      </w:r>
      <w:proofErr w:type="spellEnd"/>
      <w:r w:rsidRPr="00702077">
        <w:rPr>
          <w:rStyle w:val="c5"/>
          <w:shd w:val="clear" w:color="auto" w:fill="FFFFFF"/>
        </w:rPr>
        <w:t xml:space="preserve">, Л.А. </w:t>
      </w:r>
      <w:proofErr w:type="spellStart"/>
      <w:r w:rsidRPr="00702077">
        <w:rPr>
          <w:rStyle w:val="c5"/>
          <w:shd w:val="clear" w:color="auto" w:fill="FFFFFF"/>
        </w:rPr>
        <w:t>Венгер</w:t>
      </w:r>
      <w:proofErr w:type="spellEnd"/>
      <w:r w:rsidRPr="00702077">
        <w:rPr>
          <w:rStyle w:val="c5"/>
          <w:shd w:val="clear" w:color="auto" w:fill="FFFFFF"/>
        </w:rPr>
        <w:t xml:space="preserve">, И.В. Дубровиной, М.Р. </w:t>
      </w:r>
      <w:proofErr w:type="spellStart"/>
      <w:r w:rsidRPr="00702077">
        <w:rPr>
          <w:rStyle w:val="c5"/>
          <w:shd w:val="clear" w:color="auto" w:fill="FFFFFF"/>
        </w:rPr>
        <w:t>Битяновой</w:t>
      </w:r>
      <w:proofErr w:type="spellEnd"/>
      <w:r w:rsidRPr="00702077">
        <w:rPr>
          <w:rStyle w:val="c5"/>
          <w:shd w:val="clear" w:color="auto" w:fill="FFFFFF"/>
        </w:rPr>
        <w:t>, М.М. Безруких.</w:t>
      </w:r>
      <w:r w:rsidRPr="00702077">
        <w:rPr>
          <w:rStyle w:val="c14"/>
        </w:rPr>
        <w:t xml:space="preserve">       </w:t>
      </w:r>
    </w:p>
    <w:p w14:paraId="2D4CB400" w14:textId="77777777" w:rsidR="006F00AA" w:rsidRPr="00702077" w:rsidRDefault="006F00AA" w:rsidP="00C72B85">
      <w:pPr>
        <w:pStyle w:val="c0c5c31"/>
        <w:spacing w:before="0" w:after="0"/>
        <w:jc w:val="both"/>
      </w:pPr>
      <w:r w:rsidRPr="00702077">
        <w:t>Рабочая программа по внеурочной деятельности «</w:t>
      </w:r>
      <w:r w:rsidR="00477424" w:rsidRPr="00702077">
        <w:t>Я - первоклассник</w:t>
      </w:r>
      <w:r w:rsidRPr="00702077">
        <w:t xml:space="preserve">» разработана в соответствии с нормативными актами: </w:t>
      </w:r>
    </w:p>
    <w:p w14:paraId="72A22170" w14:textId="77777777" w:rsidR="006F00AA" w:rsidRPr="00702077" w:rsidRDefault="006F00AA" w:rsidP="00C72B85">
      <w:pPr>
        <w:pStyle w:val="Default"/>
        <w:jc w:val="both"/>
        <w:rPr>
          <w:color w:val="auto"/>
        </w:rPr>
      </w:pPr>
      <w:r w:rsidRPr="00702077">
        <w:rPr>
          <w:color w:val="auto"/>
        </w:rPr>
        <w:t xml:space="preserve">- Федеральный закон от 29.12.2012 № 273-ФЗ «Об образовании в Российской Федерации» (с последующими изменениями); </w:t>
      </w:r>
    </w:p>
    <w:p w14:paraId="50E9C3CB" w14:textId="77777777" w:rsidR="006F00AA" w:rsidRPr="00702077" w:rsidRDefault="006F00AA" w:rsidP="00C72B85">
      <w:pPr>
        <w:pStyle w:val="Default"/>
        <w:jc w:val="both"/>
        <w:rPr>
          <w:color w:val="auto"/>
        </w:rPr>
      </w:pPr>
      <w:r w:rsidRPr="00702077">
        <w:rPr>
          <w:color w:val="auto"/>
        </w:rPr>
        <w:t xml:space="preserve">- Федеральный государственный образовательный стандарт начального общего образования (приказ Министерства просвещения Российской Федерации от 31.05.2021 г. №286 (зарегистрирован в Минюсте России 5 июля 2021 г.) с последующими изменениями и дополнениями; </w:t>
      </w:r>
    </w:p>
    <w:p w14:paraId="33091132" w14:textId="77777777" w:rsidR="006F00AA" w:rsidRPr="00702077" w:rsidRDefault="006F00AA" w:rsidP="00C72B85">
      <w:pPr>
        <w:pStyle w:val="Default"/>
        <w:jc w:val="both"/>
        <w:rPr>
          <w:color w:val="auto"/>
        </w:rPr>
      </w:pPr>
      <w:r w:rsidRPr="00702077">
        <w:rPr>
          <w:color w:val="auto"/>
        </w:rPr>
        <w:t xml:space="preserve">- Приказ Министерства просвещения Российской Федерации от 22.03.2021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(приказ вступает в силу с 01.09.2021 и действует до 01.09.2027); </w:t>
      </w:r>
    </w:p>
    <w:p w14:paraId="7DE58BD1" w14:textId="77777777" w:rsidR="006F00AA" w:rsidRPr="00702077" w:rsidRDefault="006F00AA" w:rsidP="00C72B85">
      <w:pPr>
        <w:pStyle w:val="Default"/>
        <w:jc w:val="both"/>
        <w:rPr>
          <w:color w:val="auto"/>
        </w:rPr>
      </w:pPr>
      <w:r w:rsidRPr="00702077">
        <w:rPr>
          <w:color w:val="auto"/>
        </w:rPr>
        <w:t xml:space="preserve">- Приказ Министерства образования и науки Российской Федерации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 </w:t>
      </w:r>
    </w:p>
    <w:p w14:paraId="6A31DD44" w14:textId="77777777" w:rsidR="006F00AA" w:rsidRPr="00702077" w:rsidRDefault="006F00AA" w:rsidP="00C72B85">
      <w:pPr>
        <w:pStyle w:val="Default"/>
        <w:jc w:val="both"/>
        <w:rPr>
          <w:color w:val="auto"/>
        </w:rPr>
      </w:pPr>
      <w:r w:rsidRPr="00702077">
        <w:rPr>
          <w:color w:val="auto"/>
        </w:rPr>
        <w:t xml:space="preserve">- Постановление Главного государственного санитарного врача Российской Федерации от 28.09.2020 № 28 «Об утверждении санитарных правил СП 2.4. 3648-20 «Санитарно-эпидемиологические требования к организациям воспитания и обучения, отдыха и оздоровления детей и молодежи»; </w:t>
      </w:r>
    </w:p>
    <w:p w14:paraId="16025BCA" w14:textId="77777777" w:rsidR="006F00AA" w:rsidRPr="00702077" w:rsidRDefault="006F00AA" w:rsidP="00C72B85">
      <w:pPr>
        <w:pStyle w:val="Default"/>
        <w:jc w:val="both"/>
        <w:rPr>
          <w:color w:val="auto"/>
        </w:rPr>
      </w:pPr>
      <w:r w:rsidRPr="00702077">
        <w:rPr>
          <w:color w:val="auto"/>
        </w:rPr>
        <w:t>- Постановление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7387FEF0" w14:textId="77777777" w:rsidR="006F00AA" w:rsidRPr="00702077" w:rsidRDefault="006F00AA" w:rsidP="00C72B85">
      <w:pPr>
        <w:pStyle w:val="c0c5c31"/>
        <w:spacing w:before="0" w:after="0"/>
        <w:jc w:val="both"/>
        <w:rPr>
          <w:b/>
        </w:rPr>
      </w:pPr>
      <w:r w:rsidRPr="00702077">
        <w:rPr>
          <w:b/>
        </w:rPr>
        <w:t>Цели и задачи.</w:t>
      </w:r>
    </w:p>
    <w:p w14:paraId="434C43FC" w14:textId="77777777" w:rsidR="00477424" w:rsidRPr="00702077" w:rsidRDefault="006F00AA" w:rsidP="00C72B85">
      <w:pPr>
        <w:pStyle w:val="c0c5c31"/>
        <w:spacing w:before="0" w:after="0"/>
        <w:ind w:firstLine="708"/>
        <w:jc w:val="both"/>
        <w:rPr>
          <w:shd w:val="clear" w:color="auto" w:fill="FFFFFF"/>
        </w:rPr>
      </w:pPr>
      <w:r w:rsidRPr="00702077">
        <w:rPr>
          <w:b/>
          <w:bCs/>
        </w:rPr>
        <w:t xml:space="preserve">Цель данного курса: </w:t>
      </w:r>
      <w:r w:rsidR="00477424" w:rsidRPr="00702077">
        <w:rPr>
          <w:shd w:val="clear" w:color="auto" w:fill="FFFFFF"/>
        </w:rPr>
        <w:t>создание социально-психологических условий для успешной адаптации первоклассников к ситуации школьного обучения и формирования универсальных учебных действий.</w:t>
      </w:r>
    </w:p>
    <w:p w14:paraId="5FD8EBB1" w14:textId="77777777" w:rsidR="006F00AA" w:rsidRPr="00702077" w:rsidRDefault="006F00AA" w:rsidP="00C72B85">
      <w:pPr>
        <w:pStyle w:val="c0c5c31"/>
        <w:spacing w:before="0" w:after="0"/>
        <w:ind w:firstLine="708"/>
        <w:jc w:val="both"/>
        <w:rPr>
          <w:spacing w:val="-3"/>
        </w:rPr>
      </w:pPr>
      <w:r w:rsidRPr="00702077">
        <w:rPr>
          <w:b/>
          <w:bCs/>
          <w:spacing w:val="-3"/>
        </w:rPr>
        <w:t>Основные задачи курса:</w:t>
      </w:r>
    </w:p>
    <w:p w14:paraId="1FD6DAA4" w14:textId="77777777" w:rsidR="00477424" w:rsidRPr="00702077" w:rsidRDefault="00477424" w:rsidP="00C72B85">
      <w:pPr>
        <w:pStyle w:val="a6"/>
        <w:shd w:val="clear" w:color="auto" w:fill="FFFFFF"/>
        <w:spacing w:before="0" w:beforeAutospacing="0" w:after="0" w:afterAutospacing="0"/>
        <w:jc w:val="both"/>
      </w:pPr>
      <w:r w:rsidRPr="00702077">
        <w:t>Развивать у учащихся познавательные универсальные действия, необходимые для успешного обучения.</w:t>
      </w:r>
    </w:p>
    <w:p w14:paraId="108E8A4A" w14:textId="77777777" w:rsidR="00477424" w:rsidRPr="00702077" w:rsidRDefault="00477424" w:rsidP="00C72B85">
      <w:pPr>
        <w:pStyle w:val="a6"/>
        <w:shd w:val="clear" w:color="auto" w:fill="FFFFFF"/>
        <w:spacing w:before="0" w:beforeAutospacing="0" w:after="0" w:afterAutospacing="0"/>
        <w:jc w:val="both"/>
      </w:pPr>
      <w:r w:rsidRPr="00702077">
        <w:t>Развивать у учащихся коммуникативные универсальные действия, необходимые для установления межличностных отношений со сверстниками</w:t>
      </w:r>
      <w:proofErr w:type="gramStart"/>
      <w:r w:rsidRPr="00702077">
        <w:t xml:space="preserve"> .</w:t>
      </w:r>
      <w:proofErr w:type="gramEnd"/>
    </w:p>
    <w:p w14:paraId="475C0203" w14:textId="77777777" w:rsidR="00477424" w:rsidRPr="00702077" w:rsidRDefault="00477424" w:rsidP="00C72B85">
      <w:pPr>
        <w:pStyle w:val="a6"/>
        <w:shd w:val="clear" w:color="auto" w:fill="FFFFFF"/>
        <w:spacing w:before="0" w:beforeAutospacing="0" w:after="0" w:afterAutospacing="0"/>
        <w:jc w:val="both"/>
      </w:pPr>
      <w:r w:rsidRPr="00702077">
        <w:t>Формировать личностные универсальные действия, на фоне позитивной Я – концепции учащихся, устойчивой самооценки и низкого уровня школьной тревожности.</w:t>
      </w:r>
    </w:p>
    <w:p w14:paraId="2FC611B8" w14:textId="77777777" w:rsidR="00477424" w:rsidRPr="00702077" w:rsidRDefault="00477424" w:rsidP="00C72B85">
      <w:pPr>
        <w:pStyle w:val="a6"/>
        <w:shd w:val="clear" w:color="auto" w:fill="FFFFFF"/>
        <w:spacing w:before="0" w:beforeAutospacing="0" w:after="0" w:afterAutospacing="0"/>
        <w:jc w:val="both"/>
      </w:pPr>
      <w:r w:rsidRPr="00702077">
        <w:t>Формировать регулятивные универсальные действия.</w:t>
      </w:r>
    </w:p>
    <w:p w14:paraId="5CA29782" w14:textId="77777777" w:rsidR="006F00AA" w:rsidRPr="00702077" w:rsidRDefault="006F00AA" w:rsidP="00C72B85">
      <w:pPr>
        <w:pStyle w:val="ac"/>
        <w:jc w:val="both"/>
        <w:rPr>
          <w:rFonts w:ascii="Times New Roman" w:hAnsi="Times New Roman"/>
          <w:b/>
          <w:sz w:val="24"/>
          <w:szCs w:val="24"/>
        </w:rPr>
      </w:pPr>
    </w:p>
    <w:p w14:paraId="649B43FF" w14:textId="77777777" w:rsidR="004D3159" w:rsidRDefault="004D3159" w:rsidP="00C72B85">
      <w:pPr>
        <w:spacing w:after="160" w:line="259" w:lineRule="auto"/>
        <w:jc w:val="both"/>
        <w:rPr>
          <w:b/>
          <w:color w:val="auto"/>
        </w:rPr>
      </w:pPr>
      <w:r>
        <w:rPr>
          <w:b/>
          <w:color w:val="auto"/>
        </w:rPr>
        <w:br w:type="page"/>
      </w:r>
    </w:p>
    <w:p w14:paraId="338C6B73" w14:textId="77777777" w:rsidR="006F00AA" w:rsidRPr="00702077" w:rsidRDefault="006F00AA" w:rsidP="00702077">
      <w:pPr>
        <w:ind w:firstLine="284"/>
        <w:jc w:val="center"/>
        <w:rPr>
          <w:b/>
          <w:color w:val="auto"/>
        </w:rPr>
      </w:pPr>
      <w:r w:rsidRPr="00702077">
        <w:rPr>
          <w:b/>
          <w:color w:val="auto"/>
        </w:rPr>
        <w:lastRenderedPageBreak/>
        <w:t>СОДЕРЖАНИЕ ОБУЧЕНИЯ</w:t>
      </w:r>
    </w:p>
    <w:p w14:paraId="2D02DE24" w14:textId="77777777" w:rsidR="006F00AA" w:rsidRPr="00702077" w:rsidRDefault="006F00AA" w:rsidP="00702077">
      <w:pPr>
        <w:ind w:firstLine="284"/>
        <w:rPr>
          <w:color w:val="auto"/>
        </w:rPr>
      </w:pPr>
    </w:p>
    <w:p w14:paraId="6210C9DE" w14:textId="77777777" w:rsidR="00477424" w:rsidRPr="00702077" w:rsidRDefault="00477424" w:rsidP="00C72B85">
      <w:pPr>
        <w:pStyle w:val="a6"/>
        <w:shd w:val="clear" w:color="auto" w:fill="FFFFFF"/>
        <w:spacing w:before="0" w:beforeAutospacing="0" w:after="0" w:afterAutospacing="0"/>
        <w:jc w:val="both"/>
      </w:pPr>
      <w:r w:rsidRPr="00702077">
        <w:t>Рабочая программа создает условия для социального, культурного развития, творческой самореализации личности учащегося, так как правильно организованная система внеурочной деятельности представляет собой ту сферу, в условиях которой можно максимально развить и сформировать познавательные потребности и способности каждого учащегося, которая обеспечит воспитание и развитие личности.</w:t>
      </w:r>
    </w:p>
    <w:p w14:paraId="391D2BBB" w14:textId="77777777" w:rsidR="00477424" w:rsidRPr="00702077" w:rsidRDefault="00477424" w:rsidP="00C72B85">
      <w:pPr>
        <w:pStyle w:val="a6"/>
        <w:shd w:val="clear" w:color="auto" w:fill="FFFFFF"/>
        <w:spacing w:before="0" w:beforeAutospacing="0" w:after="0" w:afterAutospacing="0"/>
        <w:jc w:val="both"/>
      </w:pPr>
      <w:r w:rsidRPr="00702077">
        <w:t>Рабочая программа педагогически целесообразна, так как способствует более разностороннему раскрытию индивидуальных способностей учащихся, которые не всегда удается рассмотреть на уроке, развитию у них интереса к различным видам деятельности, желанию активно участвовать в продуктивной деятельности, умению организовать свое свободное время.</w:t>
      </w:r>
    </w:p>
    <w:p w14:paraId="2F2375DC" w14:textId="77777777" w:rsidR="00477424" w:rsidRPr="00702077" w:rsidRDefault="00477424" w:rsidP="00C72B85">
      <w:pPr>
        <w:pStyle w:val="a6"/>
        <w:shd w:val="clear" w:color="auto" w:fill="FFFFFF"/>
        <w:spacing w:before="0" w:beforeAutospacing="0" w:after="0" w:afterAutospacing="0"/>
        <w:jc w:val="both"/>
      </w:pPr>
      <w:r w:rsidRPr="00702077">
        <w:t>Знакомство с понятиями «младший школьник, классный коллектив», разграничение понятий «школьник и дошкольник». Изучение правил обращения к учителю и одноклассникам, этических норм поведения, беседы о здоровом оптимистическом образе жизни, формирование положительного отношения к школе, к товарищам. Продолжение знакомства друг с другом; развитие воображения,</w:t>
      </w:r>
    </w:p>
    <w:p w14:paraId="7E6D32FD" w14:textId="77777777" w:rsidR="00477424" w:rsidRPr="00702077" w:rsidRDefault="00477424" w:rsidP="00C72B85">
      <w:pPr>
        <w:pStyle w:val="a6"/>
        <w:shd w:val="clear" w:color="auto" w:fill="FFFFFF"/>
        <w:spacing w:before="0" w:beforeAutospacing="0" w:after="0" w:afterAutospacing="0"/>
        <w:jc w:val="both"/>
      </w:pPr>
      <w:r w:rsidRPr="00702077">
        <w:t>коммуникативных умений, произвольности, сплочения коллектива; закрепление школьных правил, координации движений; снятие напряжения и стресса. Дать понятие о настроении и его влиянии на психическое здоровье человека; освоить способы улучшения настроения; развивать интерес к себе и другим, способность к рефлексии своего состояния. Дать определение понятия «дружба»; отработать умение присоединяться к группе. Развивать чувство собственной значимости: формировать адекватную самооценку, вести работы по сплочению коллектива.</w:t>
      </w:r>
    </w:p>
    <w:p w14:paraId="3E4A0B59" w14:textId="77777777" w:rsidR="00477424" w:rsidRPr="00702077" w:rsidRDefault="00477424" w:rsidP="00C72B85">
      <w:pPr>
        <w:pStyle w:val="a6"/>
        <w:shd w:val="clear" w:color="auto" w:fill="FFFFFF"/>
        <w:spacing w:before="0" w:beforeAutospacing="0" w:after="0" w:afterAutospacing="0"/>
        <w:jc w:val="both"/>
      </w:pPr>
      <w:r w:rsidRPr="00702077">
        <w:t>Рабочая программа рассчитана на 33 часа (1час в неделю).  </w:t>
      </w:r>
    </w:p>
    <w:p w14:paraId="39A21D7D" w14:textId="77777777" w:rsidR="006F00AA" w:rsidRPr="00702077" w:rsidRDefault="006F00AA" w:rsidP="00C72B85">
      <w:pPr>
        <w:spacing w:line="264" w:lineRule="auto"/>
        <w:ind w:firstLine="600"/>
        <w:jc w:val="both"/>
        <w:rPr>
          <w:b/>
          <w:color w:val="auto"/>
        </w:rPr>
      </w:pPr>
    </w:p>
    <w:p w14:paraId="1B521B2E" w14:textId="77777777" w:rsidR="006F00AA" w:rsidRPr="00702077" w:rsidRDefault="006F00AA" w:rsidP="00C72B85">
      <w:pPr>
        <w:spacing w:line="264" w:lineRule="auto"/>
        <w:ind w:firstLine="600"/>
        <w:jc w:val="both"/>
        <w:rPr>
          <w:b/>
          <w:color w:val="auto"/>
        </w:rPr>
      </w:pPr>
    </w:p>
    <w:p w14:paraId="37E9743A" w14:textId="77777777" w:rsidR="004D3159" w:rsidRDefault="004D3159">
      <w:pPr>
        <w:spacing w:after="160" w:line="259" w:lineRule="auto"/>
        <w:rPr>
          <w:b/>
          <w:color w:val="auto"/>
        </w:rPr>
      </w:pPr>
      <w:r>
        <w:rPr>
          <w:b/>
          <w:color w:val="auto"/>
        </w:rPr>
        <w:br w:type="page"/>
      </w:r>
    </w:p>
    <w:p w14:paraId="121C979C" w14:textId="77777777" w:rsidR="006F00AA" w:rsidRPr="00702077" w:rsidRDefault="006F00AA" w:rsidP="00702077">
      <w:pPr>
        <w:spacing w:line="264" w:lineRule="auto"/>
        <w:ind w:firstLine="600"/>
        <w:jc w:val="center"/>
        <w:rPr>
          <w:b/>
          <w:color w:val="auto"/>
        </w:rPr>
      </w:pPr>
      <w:r w:rsidRPr="00702077">
        <w:rPr>
          <w:b/>
          <w:color w:val="auto"/>
        </w:rPr>
        <w:lastRenderedPageBreak/>
        <w:t xml:space="preserve">ПЛАНИРУЕМЫЕ РЕЗУЛЬТАТЫ ОСВОЕНИЯ ПРОГРАММЫ </w:t>
      </w:r>
    </w:p>
    <w:p w14:paraId="6DF0FA89" w14:textId="77777777" w:rsidR="006F00AA" w:rsidRPr="00702077" w:rsidRDefault="006F00AA" w:rsidP="00702077">
      <w:pPr>
        <w:spacing w:line="264" w:lineRule="auto"/>
        <w:ind w:firstLine="600"/>
        <w:jc w:val="center"/>
        <w:rPr>
          <w:b/>
          <w:color w:val="auto"/>
        </w:rPr>
      </w:pPr>
      <w:r w:rsidRPr="00702077">
        <w:rPr>
          <w:b/>
          <w:color w:val="auto"/>
        </w:rPr>
        <w:t>ПО ВНЕУРОЧН</w:t>
      </w:r>
      <w:r w:rsidR="00494AAA">
        <w:rPr>
          <w:b/>
          <w:color w:val="auto"/>
        </w:rPr>
        <w:t xml:space="preserve">ОЙ ДЕЯТЕЛЬНОСТИ « Я – ПЕРВОКЛАССНИК </w:t>
      </w:r>
      <w:r w:rsidRPr="00702077">
        <w:rPr>
          <w:b/>
          <w:color w:val="auto"/>
        </w:rPr>
        <w:t>»</w:t>
      </w:r>
    </w:p>
    <w:p w14:paraId="50C842D1" w14:textId="77777777" w:rsidR="006F00AA" w:rsidRPr="00702077" w:rsidRDefault="006F00AA" w:rsidP="00702077">
      <w:pPr>
        <w:tabs>
          <w:tab w:val="left" w:pos="116"/>
          <w:tab w:val="left" w:pos="240"/>
          <w:tab w:val="left" w:pos="426"/>
          <w:tab w:val="left" w:pos="567"/>
        </w:tabs>
        <w:suppressAutoHyphens/>
        <w:autoSpaceDE w:val="0"/>
        <w:rPr>
          <w:rStyle w:val="c16"/>
          <w:color w:val="auto"/>
        </w:rPr>
      </w:pPr>
      <w:r w:rsidRPr="00702077">
        <w:rPr>
          <w:rStyle w:val="c16"/>
          <w:b/>
          <w:color w:val="auto"/>
        </w:rPr>
        <w:tab/>
      </w:r>
      <w:r w:rsidRPr="00702077">
        <w:rPr>
          <w:rStyle w:val="c16"/>
          <w:b/>
          <w:color w:val="auto"/>
        </w:rPr>
        <w:tab/>
      </w:r>
      <w:r w:rsidRPr="00702077">
        <w:rPr>
          <w:rStyle w:val="c16"/>
          <w:b/>
          <w:color w:val="auto"/>
        </w:rPr>
        <w:tab/>
      </w:r>
      <w:r w:rsidRPr="00702077">
        <w:rPr>
          <w:rStyle w:val="c16"/>
          <w:b/>
          <w:color w:val="auto"/>
        </w:rPr>
        <w:tab/>
      </w:r>
      <w:r w:rsidRPr="00702077">
        <w:rPr>
          <w:rStyle w:val="c16"/>
          <w:b/>
          <w:color w:val="auto"/>
        </w:rPr>
        <w:tab/>
      </w:r>
    </w:p>
    <w:p w14:paraId="2DB83F3E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702077">
        <w:rPr>
          <w:b/>
          <w:bCs/>
        </w:rPr>
        <w:t>Личностные результаты:</w:t>
      </w:r>
    </w:p>
    <w:p w14:paraId="105EF5E8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положительное отношение к учению, к познавательной деятельности;</w:t>
      </w:r>
    </w:p>
    <w:p w14:paraId="260C8A98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желание приобретать новые знания, совершенствовать имеющиеся;</w:t>
      </w:r>
    </w:p>
    <w:p w14:paraId="4A2D9D5E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осознавать свои трудности и стремиться к их преодолению;</w:t>
      </w:r>
    </w:p>
    <w:p w14:paraId="52FB092C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осознание себя как индивидуальности;</w:t>
      </w:r>
    </w:p>
    <w:p w14:paraId="039BB7A7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способность к самооценке своих действий, поступков.</w:t>
      </w:r>
    </w:p>
    <w:p w14:paraId="07E12CE8" w14:textId="77777777" w:rsidR="00702077" w:rsidRDefault="00702077" w:rsidP="00702077">
      <w:pPr>
        <w:pStyle w:val="a6"/>
        <w:shd w:val="clear" w:color="auto" w:fill="FFFFFF"/>
        <w:spacing w:before="0" w:beforeAutospacing="0" w:after="0" w:afterAutospacing="0"/>
        <w:rPr>
          <w:b/>
          <w:bCs/>
        </w:rPr>
      </w:pPr>
    </w:p>
    <w:p w14:paraId="64846C56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  <w:rPr>
          <w:b/>
          <w:bCs/>
        </w:rPr>
      </w:pPr>
      <w:r w:rsidRPr="00702077">
        <w:rPr>
          <w:b/>
          <w:bCs/>
        </w:rPr>
        <w:t>Метапредметные результаты:</w:t>
      </w:r>
    </w:p>
    <w:p w14:paraId="473D17F4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  <w:rPr>
          <w:rStyle w:val="c14c25"/>
          <w:b/>
          <w:bCs/>
        </w:rPr>
      </w:pPr>
      <w:r w:rsidRPr="00702077">
        <w:rPr>
          <w:rStyle w:val="c14c25"/>
          <w:b/>
          <w:bCs/>
        </w:rPr>
        <w:t>Регулятивные:</w:t>
      </w:r>
    </w:p>
    <w:p w14:paraId="0DCCB706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принимать и сохранять учебную задачу;</w:t>
      </w:r>
    </w:p>
    <w:p w14:paraId="01960A52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адекватно оценивать свои достижения, осознавать возникающие трудности, искать их причины и пути преодоления.</w:t>
      </w:r>
    </w:p>
    <w:p w14:paraId="7416948C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осознавать познавательную задачу;</w:t>
      </w:r>
    </w:p>
    <w:p w14:paraId="214DB7DF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  <w:rPr>
          <w:rStyle w:val="c14c25"/>
          <w:b/>
        </w:rPr>
      </w:pPr>
      <w:r w:rsidRPr="00702077">
        <w:rPr>
          <w:rStyle w:val="c14c25"/>
          <w:b/>
        </w:rPr>
        <w:t>Познавательные УУД:</w:t>
      </w:r>
    </w:p>
    <w:p w14:paraId="3D93B284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читать и слушать, извлекая нужную информацию, а также самостоятельно находить её в материалах учебников, рабочих тетрадей;</w:t>
      </w:r>
    </w:p>
    <w:p w14:paraId="663436E3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выполнять учебно-познавательные действия в материализованной и умственной форме;</w:t>
      </w:r>
    </w:p>
    <w:p w14:paraId="7C2A807F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  <w:rPr>
          <w:rStyle w:val="c14"/>
          <w:b/>
        </w:rPr>
      </w:pPr>
      <w:r w:rsidRPr="00702077">
        <w:rPr>
          <w:rStyle w:val="c14c25"/>
          <w:b/>
        </w:rPr>
        <w:t>Коммуникативные</w:t>
      </w:r>
      <w:r w:rsidRPr="00702077">
        <w:rPr>
          <w:rStyle w:val="c14"/>
          <w:b/>
        </w:rPr>
        <w:t>:</w:t>
      </w:r>
    </w:p>
    <w:p w14:paraId="059086C5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задавать вопросы, слушать и отвечать на вопросы других, формулировать собственные мысли, высказывать и обосновывать свою точку зрения;</w:t>
      </w:r>
    </w:p>
    <w:p w14:paraId="148EE625" w14:textId="77777777" w:rsidR="00702077" w:rsidRDefault="00702077" w:rsidP="00702077">
      <w:pPr>
        <w:pStyle w:val="a6"/>
        <w:shd w:val="clear" w:color="auto" w:fill="FFFFFF"/>
        <w:spacing w:before="0" w:beforeAutospacing="0" w:after="0" w:afterAutospacing="0"/>
        <w:rPr>
          <w:b/>
          <w:bCs/>
        </w:rPr>
      </w:pPr>
    </w:p>
    <w:p w14:paraId="491FE438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  <w:rPr>
          <w:b/>
          <w:bCs/>
        </w:rPr>
      </w:pPr>
      <w:r w:rsidRPr="00702077">
        <w:rPr>
          <w:b/>
          <w:bCs/>
        </w:rPr>
        <w:t>Предметные результаты:</w:t>
      </w:r>
    </w:p>
    <w:p w14:paraId="67831CD2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Усвоить правила поведения в школе.</w:t>
      </w:r>
    </w:p>
    <w:p w14:paraId="2BF59462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Знать названия школьных принадлежностей.</w:t>
      </w:r>
    </w:p>
    <w:p w14:paraId="074A4341" w14:textId="77777777" w:rsidR="00477424" w:rsidRPr="00702077" w:rsidRDefault="00477424" w:rsidP="00702077">
      <w:pPr>
        <w:pStyle w:val="a6"/>
        <w:shd w:val="clear" w:color="auto" w:fill="FFFFFF"/>
        <w:spacing w:before="0" w:beforeAutospacing="0" w:after="0" w:afterAutospacing="0"/>
      </w:pPr>
      <w:r w:rsidRPr="00702077">
        <w:t>Знать правила общения с учащимися и учителем.</w:t>
      </w:r>
    </w:p>
    <w:p w14:paraId="4702CB50" w14:textId="77777777" w:rsidR="006F00AA" w:rsidRDefault="006F00AA" w:rsidP="00477424">
      <w:pPr>
        <w:tabs>
          <w:tab w:val="left" w:pos="116"/>
          <w:tab w:val="left" w:pos="240"/>
          <w:tab w:val="left" w:pos="426"/>
          <w:tab w:val="left" w:pos="567"/>
        </w:tabs>
        <w:suppressAutoHyphens/>
        <w:autoSpaceDE w:val="0"/>
        <w:rPr>
          <w:rStyle w:val="c16"/>
          <w:b/>
        </w:rPr>
      </w:pPr>
    </w:p>
    <w:p w14:paraId="513E8677" w14:textId="77777777" w:rsidR="006F00AA" w:rsidRDefault="006F00AA" w:rsidP="006F00AA">
      <w:pPr>
        <w:pStyle w:val="10"/>
        <w:rPr>
          <w:b/>
        </w:rPr>
      </w:pPr>
    </w:p>
    <w:p w14:paraId="66B96B3B" w14:textId="77777777" w:rsidR="006F00AA" w:rsidRDefault="006F00AA" w:rsidP="006F00AA">
      <w:pPr>
        <w:pStyle w:val="10"/>
        <w:jc w:val="center"/>
        <w:rPr>
          <w:b/>
        </w:rPr>
      </w:pPr>
    </w:p>
    <w:p w14:paraId="725394C4" w14:textId="77777777" w:rsidR="00702077" w:rsidRDefault="00702077" w:rsidP="006F00AA">
      <w:pPr>
        <w:shd w:val="clear" w:color="auto" w:fill="FFFFFF"/>
        <w:jc w:val="center"/>
        <w:rPr>
          <w:b/>
          <w:bCs/>
        </w:rPr>
      </w:pPr>
    </w:p>
    <w:p w14:paraId="0B7F1758" w14:textId="77777777" w:rsidR="004D3159" w:rsidRDefault="004D3159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25AF536D" w14:textId="77777777" w:rsidR="006F00AA" w:rsidRDefault="006F00AA" w:rsidP="006F00AA">
      <w:pPr>
        <w:shd w:val="clear" w:color="auto" w:fill="FFFFFF"/>
        <w:jc w:val="center"/>
        <w:rPr>
          <w:b/>
          <w:bCs/>
          <w:color w:val="auto"/>
        </w:rPr>
      </w:pPr>
      <w:r>
        <w:rPr>
          <w:b/>
          <w:bCs/>
        </w:rPr>
        <w:lastRenderedPageBreak/>
        <w:t>ТЕМАТИЧЕСКОЕ ПЛАНИРОВАНИЕ</w:t>
      </w:r>
    </w:p>
    <w:p w14:paraId="522048E0" w14:textId="77777777" w:rsidR="006F00AA" w:rsidRDefault="006F00AA" w:rsidP="006F00AA">
      <w:pPr>
        <w:shd w:val="clear" w:color="auto" w:fill="FFFFFF"/>
        <w:jc w:val="center"/>
        <w:rPr>
          <w:b/>
          <w:bCs/>
          <w:color w:val="auto"/>
        </w:rPr>
      </w:pPr>
    </w:p>
    <w:tbl>
      <w:tblPr>
        <w:tblStyle w:val="ae"/>
        <w:tblW w:w="1020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2"/>
        <w:gridCol w:w="851"/>
        <w:gridCol w:w="1416"/>
        <w:gridCol w:w="1448"/>
        <w:gridCol w:w="1701"/>
        <w:gridCol w:w="2375"/>
      </w:tblGrid>
      <w:tr w:rsidR="006F00AA" w14:paraId="19BA9D3B" w14:textId="77777777" w:rsidTr="0070207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8FC5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  <w: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3C99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  <w:r>
              <w:t>Наименование разделов и тем программы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B716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  <w: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AA5A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  <w:r>
              <w:t xml:space="preserve">Электронные (цифровые) </w:t>
            </w:r>
            <w:proofErr w:type="gramStart"/>
            <w:r>
              <w:t>образователь</w:t>
            </w:r>
            <w:r w:rsidR="009F19B4">
              <w:t>-</w:t>
            </w:r>
            <w:proofErr w:type="spellStart"/>
            <w:r>
              <w:t>ные</w:t>
            </w:r>
            <w:proofErr w:type="spellEnd"/>
            <w:proofErr w:type="gramEnd"/>
            <w:r>
              <w:t xml:space="preserve"> ресурсы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ECA1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  <w:r>
              <w:t>Воспитательный аспект</w:t>
            </w:r>
          </w:p>
        </w:tc>
      </w:tr>
      <w:tr w:rsidR="006F00AA" w14:paraId="53F1990E" w14:textId="77777777" w:rsidTr="007020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9183" w14:textId="77777777" w:rsidR="006F00AA" w:rsidRDefault="006F00AA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2775" w14:textId="77777777" w:rsidR="006F00AA" w:rsidRDefault="006F00A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7751" w14:textId="77777777" w:rsidR="006F00AA" w:rsidRDefault="006F00AA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20A9" w14:textId="77777777" w:rsidR="006F00AA" w:rsidRDefault="006F00AA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E31D" w14:textId="77777777" w:rsidR="006F00AA" w:rsidRDefault="006F00AA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A2B4" w14:textId="77777777" w:rsidR="006F00AA" w:rsidRDefault="006F00AA"/>
        </w:tc>
        <w:tc>
          <w:tcPr>
            <w:tcW w:w="2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C50E" w14:textId="77777777" w:rsidR="006F00AA" w:rsidRDefault="006F00AA"/>
        </w:tc>
      </w:tr>
      <w:tr w:rsidR="006F00AA" w14:paraId="21362E13" w14:textId="77777777" w:rsidTr="00702077">
        <w:trPr>
          <w:trHeight w:val="9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885F" w14:textId="77777777" w:rsidR="006F00AA" w:rsidRPr="00702077" w:rsidRDefault="006F00AA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 w:rsidRPr="00702077">
              <w:rPr>
                <w:color w:val="auto"/>
              </w:rPr>
              <w:t>1.</w:t>
            </w:r>
          </w:p>
          <w:p w14:paraId="15419FFF" w14:textId="77777777" w:rsidR="006F00AA" w:rsidRPr="00702077" w:rsidRDefault="006F00AA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</w:p>
          <w:p w14:paraId="11A3BA4E" w14:textId="77777777" w:rsidR="006F00AA" w:rsidRPr="00702077" w:rsidRDefault="006F00AA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</w:p>
          <w:p w14:paraId="512EEC72" w14:textId="77777777" w:rsidR="006F00AA" w:rsidRPr="00702077" w:rsidRDefault="006F00AA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AE67" w14:textId="77777777" w:rsidR="006F00AA" w:rsidRPr="00702077" w:rsidRDefault="00477424" w:rsidP="00702077">
            <w:pPr>
              <w:rPr>
                <w:color w:val="auto"/>
              </w:rPr>
            </w:pPr>
            <w:r w:rsidRPr="00702077">
              <w:rPr>
                <w:color w:val="auto"/>
                <w:shd w:val="clear" w:color="auto" w:fill="FFFFFF"/>
              </w:rPr>
              <w:t>Вводное занятие.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68DA" w14:textId="77777777" w:rsidR="006F00AA" w:rsidRPr="00702077" w:rsidRDefault="00477424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 w:rsidRPr="00702077">
              <w:rPr>
                <w:color w:val="auto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5F51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32088463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9B44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1D103641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1815" w14:textId="77777777" w:rsidR="006F00AA" w:rsidRDefault="006009BC">
            <w:pPr>
              <w:rPr>
                <w:lang w:val="en-US"/>
              </w:rPr>
            </w:pPr>
            <w:hyperlink r:id="rId7">
              <w:r w:rsidR="009F19B4">
                <w:rPr>
                  <w:color w:val="0000FF"/>
                  <w:u w:val="single"/>
                </w:rPr>
                <w:t>https://resh.edu.ru/</w:t>
              </w:r>
            </w:hyperlink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A782" w14:textId="77777777" w:rsidR="00477424" w:rsidRPr="009F19B4" w:rsidRDefault="00477424" w:rsidP="009F19B4">
            <w:pPr>
              <w:rPr>
                <w:color w:val="auto"/>
              </w:rPr>
            </w:pPr>
            <w:r w:rsidRPr="009F19B4">
              <w:rPr>
                <w:color w:val="auto"/>
              </w:rPr>
              <w:t>Овладевать навыками самоконтроля в общении со сверстниками</w:t>
            </w:r>
            <w:r w:rsidR="009F19B4" w:rsidRPr="009F19B4">
              <w:rPr>
                <w:color w:val="auto"/>
              </w:rPr>
              <w:t>;</w:t>
            </w:r>
          </w:p>
          <w:p w14:paraId="6D9D03CF" w14:textId="77777777" w:rsidR="00477424" w:rsidRPr="009F19B4" w:rsidRDefault="009F19B4" w:rsidP="009F19B4">
            <w:pPr>
              <w:rPr>
                <w:color w:val="auto"/>
              </w:rPr>
            </w:pPr>
            <w:r w:rsidRPr="009F19B4">
              <w:rPr>
                <w:color w:val="auto"/>
              </w:rPr>
              <w:t>о</w:t>
            </w:r>
            <w:r w:rsidR="00477424" w:rsidRPr="009F19B4">
              <w:rPr>
                <w:color w:val="auto"/>
              </w:rPr>
              <w:t>сознавать качества настоящего друга</w:t>
            </w:r>
            <w:r w:rsidRPr="009F19B4">
              <w:rPr>
                <w:color w:val="auto"/>
              </w:rPr>
              <w:t>;</w:t>
            </w:r>
          </w:p>
          <w:p w14:paraId="3BA81762" w14:textId="77777777" w:rsidR="00477424" w:rsidRPr="009F19B4" w:rsidRDefault="009F19B4" w:rsidP="009F19B4">
            <w:pPr>
              <w:rPr>
                <w:color w:val="auto"/>
              </w:rPr>
            </w:pPr>
            <w:r w:rsidRPr="009F19B4">
              <w:rPr>
                <w:color w:val="auto"/>
              </w:rPr>
              <w:t>у</w:t>
            </w:r>
            <w:r w:rsidR="00477424" w:rsidRPr="009F19B4">
              <w:rPr>
                <w:color w:val="auto"/>
              </w:rPr>
              <w:t>читься понимать эмоции и поступки других людей.</w:t>
            </w:r>
          </w:p>
          <w:p w14:paraId="3A95D5C1" w14:textId="77777777" w:rsidR="006F00AA" w:rsidRDefault="006F00AA" w:rsidP="00477424"/>
        </w:tc>
      </w:tr>
      <w:tr w:rsidR="006F00AA" w:rsidRPr="00477424" w14:paraId="3A347CE8" w14:textId="77777777" w:rsidTr="00702077">
        <w:trPr>
          <w:trHeight w:val="9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4407" w14:textId="77777777" w:rsidR="006F00AA" w:rsidRPr="00702077" w:rsidRDefault="006F00AA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 w:rsidRPr="00702077">
              <w:rPr>
                <w:color w:val="auto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9211" w14:textId="77777777" w:rsidR="006F00AA" w:rsidRPr="00702077" w:rsidRDefault="00477424" w:rsidP="00702077">
            <w:pPr>
              <w:rPr>
                <w:color w:val="auto"/>
              </w:rPr>
            </w:pPr>
            <w:r w:rsidRPr="00702077">
              <w:rPr>
                <w:color w:val="auto"/>
                <w:shd w:val="clear" w:color="auto" w:fill="FFFFFF"/>
              </w:rPr>
              <w:t>Я –школьник.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61A2" w14:textId="77777777" w:rsidR="006F00AA" w:rsidRPr="00702077" w:rsidRDefault="006F00AA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 w:rsidRPr="00702077">
              <w:rPr>
                <w:color w:val="auto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33F5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2CE40902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64BF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3237D71E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6AAC" w14:textId="77777777" w:rsidR="006F00AA" w:rsidRDefault="006009BC">
            <w:pPr>
              <w:rPr>
                <w:lang w:val="en-US"/>
              </w:rPr>
            </w:pPr>
            <w:hyperlink r:id="rId8">
              <w:r w:rsidR="009F19B4">
                <w:rPr>
                  <w:color w:val="0000FF"/>
                  <w:u w:val="single"/>
                </w:rPr>
                <w:t>https://resh.edu.ru/</w:t>
              </w:r>
            </w:hyperlink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1AFC" w14:textId="77777777" w:rsidR="00477424" w:rsidRPr="009F19B4" w:rsidRDefault="00477424" w:rsidP="009F19B4">
            <w:pPr>
              <w:rPr>
                <w:color w:val="auto"/>
              </w:rPr>
            </w:pPr>
            <w:r w:rsidRPr="009F19B4">
              <w:rPr>
                <w:color w:val="auto"/>
              </w:rPr>
              <w:t>Учиться осознавать свои трудности и стремиться к их преодолению</w:t>
            </w:r>
            <w:r w:rsidR="009F19B4" w:rsidRPr="009F19B4">
              <w:rPr>
                <w:color w:val="auto"/>
              </w:rPr>
              <w:t>;</w:t>
            </w:r>
          </w:p>
          <w:p w14:paraId="7BC0E87F" w14:textId="77777777" w:rsidR="00477424" w:rsidRPr="009F19B4" w:rsidRDefault="009F19B4" w:rsidP="009F19B4">
            <w:pPr>
              <w:rPr>
                <w:color w:val="auto"/>
              </w:rPr>
            </w:pPr>
            <w:r w:rsidRPr="009F19B4">
              <w:rPr>
                <w:color w:val="auto"/>
              </w:rPr>
              <w:t>у</w:t>
            </w:r>
            <w:r w:rsidR="00477424" w:rsidRPr="009F19B4">
              <w:rPr>
                <w:color w:val="auto"/>
              </w:rPr>
              <w:t>читься рассуждать, строить логические умозаключения</w:t>
            </w:r>
            <w:r w:rsidRPr="009F19B4">
              <w:rPr>
                <w:color w:val="auto"/>
              </w:rPr>
              <w:t>;</w:t>
            </w:r>
          </w:p>
          <w:p w14:paraId="32A43DC2" w14:textId="77777777" w:rsidR="009F19B4" w:rsidRPr="009F19B4" w:rsidRDefault="00477424" w:rsidP="009F19B4">
            <w:pPr>
              <w:rPr>
                <w:color w:val="auto"/>
              </w:rPr>
            </w:pPr>
            <w:r w:rsidRPr="009F19B4">
              <w:rPr>
                <w:color w:val="auto"/>
              </w:rPr>
              <w:t>осознавать особенности позиции ученика и учиться вести себя в соответствии с этой позицией</w:t>
            </w:r>
            <w:r w:rsidR="009F19B4" w:rsidRPr="009F19B4">
              <w:rPr>
                <w:color w:val="auto"/>
              </w:rPr>
              <w:t>;</w:t>
            </w:r>
          </w:p>
          <w:p w14:paraId="61E20B6C" w14:textId="77777777" w:rsidR="00477424" w:rsidRPr="009F19B4" w:rsidRDefault="009F19B4" w:rsidP="009F19B4">
            <w:pPr>
              <w:rPr>
                <w:color w:val="auto"/>
              </w:rPr>
            </w:pPr>
            <w:r w:rsidRPr="009F19B4">
              <w:rPr>
                <w:color w:val="auto"/>
              </w:rPr>
              <w:t>п</w:t>
            </w:r>
            <w:r w:rsidR="00477424" w:rsidRPr="009F19B4">
              <w:rPr>
                <w:color w:val="auto"/>
              </w:rPr>
              <w:t>роявлять заботу о человеке при групповом взаимодействии.</w:t>
            </w:r>
          </w:p>
          <w:p w14:paraId="37DD272B" w14:textId="77777777" w:rsidR="006F00AA" w:rsidRPr="00477424" w:rsidRDefault="006F00AA"/>
        </w:tc>
      </w:tr>
      <w:tr w:rsidR="006F00AA" w:rsidRPr="009F19B4" w14:paraId="3CB5C86B" w14:textId="77777777" w:rsidTr="00702077">
        <w:trPr>
          <w:trHeight w:val="9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936C" w14:textId="77777777" w:rsidR="006F00AA" w:rsidRPr="00702077" w:rsidRDefault="006F00AA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 w:rsidRPr="00702077">
              <w:rPr>
                <w:color w:val="auto"/>
              </w:rPr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4020" w14:textId="77777777" w:rsidR="006F00AA" w:rsidRPr="00702077" w:rsidRDefault="00477424" w:rsidP="00702077">
            <w:pPr>
              <w:rPr>
                <w:color w:val="auto"/>
              </w:rPr>
            </w:pPr>
            <w:r w:rsidRPr="00702077">
              <w:rPr>
                <w:color w:val="auto"/>
                <w:shd w:val="clear" w:color="auto" w:fill="FFFFFF"/>
              </w:rPr>
              <w:t>Культура общения.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AD58" w14:textId="77777777" w:rsidR="006F00AA" w:rsidRPr="00702077" w:rsidRDefault="00477424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 w:rsidRPr="00702077">
              <w:rPr>
                <w:color w:val="auto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D8C6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137AD097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EE38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5DDFD17A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2E2D" w14:textId="77777777" w:rsidR="006F00AA" w:rsidRPr="00702077" w:rsidRDefault="006009BC">
            <w:pPr>
              <w:pStyle w:val="ParagraphStyle"/>
              <w:jc w:val="both"/>
              <w:rPr>
                <w:rFonts w:ascii="Times New Roman" w:hAnsi="Times New Roman" w:cs="Times New Roman"/>
                <w:lang w:val="en-US"/>
              </w:rPr>
            </w:pPr>
            <w:hyperlink r:id="rId9">
              <w:r w:rsidR="009F19B4" w:rsidRPr="00702077">
                <w:rPr>
                  <w:rStyle w:val="a3"/>
                  <w:rFonts w:ascii="Times New Roman" w:hAnsi="Times New Roman" w:cs="Times New Roman"/>
                </w:rPr>
                <w:t>https://resh.edu.ru/</w:t>
              </w:r>
            </w:hyperlink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7406" w14:textId="77777777" w:rsidR="00477424" w:rsidRPr="009F19B4" w:rsidRDefault="00477424" w:rsidP="009F19B4">
            <w:r w:rsidRPr="009F19B4">
              <w:t>Овладевать навыками самоконтроля в общении со сверстниками и взрослыми</w:t>
            </w:r>
            <w:r w:rsidR="009F19B4" w:rsidRPr="009F19B4">
              <w:t>;</w:t>
            </w:r>
          </w:p>
          <w:p w14:paraId="309BF7CD" w14:textId="77777777" w:rsidR="00477424" w:rsidRPr="009F19B4" w:rsidRDefault="00477424" w:rsidP="009F19B4">
            <w:r w:rsidRPr="009F19B4">
              <w:t>находить положительные качества у себя и у других людей</w:t>
            </w:r>
            <w:r w:rsidR="009F19B4" w:rsidRPr="009F19B4">
              <w:t>;</w:t>
            </w:r>
          </w:p>
          <w:p w14:paraId="6A7E436B" w14:textId="77777777" w:rsidR="009F19B4" w:rsidRPr="009F19B4" w:rsidRDefault="00477424" w:rsidP="009F19B4">
            <w:r w:rsidRPr="009F19B4">
              <w:t>договариваться и  уважать разные мнения</w:t>
            </w:r>
            <w:r w:rsidR="009F19B4" w:rsidRPr="009F19B4">
              <w:t>;</w:t>
            </w:r>
          </w:p>
          <w:p w14:paraId="08ED58CF" w14:textId="77777777" w:rsidR="00477424" w:rsidRPr="009F19B4" w:rsidRDefault="009F19B4" w:rsidP="009F19B4">
            <w:r w:rsidRPr="009F19B4">
              <w:t>о</w:t>
            </w:r>
            <w:r w:rsidR="00477424" w:rsidRPr="009F19B4">
              <w:t xml:space="preserve">владевать навыками самоконтроля в общении со </w:t>
            </w:r>
            <w:r w:rsidR="00477424" w:rsidRPr="009F19B4">
              <w:lastRenderedPageBreak/>
              <w:t>сверстниками</w:t>
            </w:r>
            <w:r w:rsidRPr="009F19B4">
              <w:t>;</w:t>
            </w:r>
          </w:p>
          <w:p w14:paraId="1474B71F" w14:textId="77777777" w:rsidR="009F19B4" w:rsidRPr="009F19B4" w:rsidRDefault="009F19B4" w:rsidP="009F19B4">
            <w:r w:rsidRPr="009F19B4">
              <w:t>д</w:t>
            </w:r>
            <w:r w:rsidR="00477424" w:rsidRPr="009F19B4">
              <w:t>оверительно и открыто говорить о себе и своих чувствах</w:t>
            </w:r>
            <w:r w:rsidRPr="009F19B4">
              <w:t>;</w:t>
            </w:r>
            <w:r w:rsidR="00477424" w:rsidRPr="009F19B4">
              <w:t xml:space="preserve"> </w:t>
            </w:r>
          </w:p>
          <w:p w14:paraId="5CA1E365" w14:textId="77777777" w:rsidR="00477424" w:rsidRPr="009F19B4" w:rsidRDefault="009F19B4" w:rsidP="009F19B4">
            <w:r w:rsidRPr="009F19B4">
              <w:t>о</w:t>
            </w:r>
            <w:r w:rsidR="00477424" w:rsidRPr="009F19B4">
              <w:t>бсуждать с друзьями, что такое «настоящая дружба», кого можно назвать другом, приятелем</w:t>
            </w:r>
            <w:r w:rsidRPr="009F19B4">
              <w:t>;</w:t>
            </w:r>
            <w:r w:rsidR="00477424" w:rsidRPr="009F19B4">
              <w:t xml:space="preserve"> </w:t>
            </w:r>
            <w:r w:rsidRPr="009F19B4">
              <w:t>з</w:t>
            </w:r>
            <w:r w:rsidR="00477424" w:rsidRPr="009F19B4">
              <w:t>нать правила поведения в обществе, семье, со сверстниками.</w:t>
            </w:r>
          </w:p>
          <w:p w14:paraId="499D904D" w14:textId="77777777" w:rsidR="006F00AA" w:rsidRPr="009F19B4" w:rsidRDefault="006F00AA" w:rsidP="009F19B4"/>
        </w:tc>
      </w:tr>
      <w:tr w:rsidR="006F00AA" w:rsidRPr="00477424" w14:paraId="05A5DAFA" w14:textId="77777777" w:rsidTr="00702077">
        <w:trPr>
          <w:trHeight w:val="9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80AC" w14:textId="77777777" w:rsidR="006F00AA" w:rsidRPr="00702077" w:rsidRDefault="006F00AA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 w:rsidRPr="00702077">
              <w:rPr>
                <w:color w:val="auto"/>
              </w:rPr>
              <w:lastRenderedPageBreak/>
              <w:t>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0B1E" w14:textId="77777777" w:rsidR="006F00AA" w:rsidRPr="00702077" w:rsidRDefault="00477424" w:rsidP="00702077">
            <w:pPr>
              <w:rPr>
                <w:color w:val="auto"/>
              </w:rPr>
            </w:pPr>
            <w:r w:rsidRPr="00702077">
              <w:rPr>
                <w:color w:val="auto"/>
                <w:shd w:val="clear" w:color="auto" w:fill="FFFFFF"/>
              </w:rPr>
              <w:t>Полезные и вредные привычки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666C" w14:textId="77777777" w:rsidR="006F00AA" w:rsidRPr="00702077" w:rsidRDefault="00477424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 w:rsidRPr="00702077">
              <w:rPr>
                <w:color w:val="auto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25FC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4EDA0BFD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C1C7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1DB8B31B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D50B" w14:textId="77777777" w:rsidR="006F00AA" w:rsidRDefault="006009BC">
            <w:pPr>
              <w:rPr>
                <w:lang w:val="en-US"/>
              </w:rPr>
            </w:pPr>
            <w:hyperlink r:id="rId10">
              <w:r w:rsidR="009F19B4">
                <w:rPr>
                  <w:color w:val="0000FF"/>
                  <w:u w:val="single"/>
                </w:rPr>
                <w:t>https://resh.edu.ru/</w:t>
              </w:r>
            </w:hyperlink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F6B7" w14:textId="77777777" w:rsidR="009F19B4" w:rsidRPr="009F19B4" w:rsidRDefault="00477424" w:rsidP="009F19B4">
            <w:r w:rsidRPr="009F19B4">
              <w:t>Уметь распознавать полезные и вредные привычки</w:t>
            </w:r>
            <w:r w:rsidR="009F19B4" w:rsidRPr="009F19B4">
              <w:t>;</w:t>
            </w:r>
          </w:p>
          <w:p w14:paraId="5D4D9DA6" w14:textId="77777777" w:rsidR="006F00AA" w:rsidRPr="00477424" w:rsidRDefault="009F19B4" w:rsidP="009F19B4">
            <w:r w:rsidRPr="009F19B4">
              <w:t>з</w:t>
            </w:r>
            <w:r w:rsidR="00477424" w:rsidRPr="009F19B4">
              <w:t>нать, «что такое хорошо и что такое плохо»</w:t>
            </w:r>
            <w:r>
              <w:t>.</w:t>
            </w:r>
          </w:p>
        </w:tc>
      </w:tr>
      <w:tr w:rsidR="006F00AA" w:rsidRPr="009F19B4" w14:paraId="11EE974D" w14:textId="77777777" w:rsidTr="00702077">
        <w:trPr>
          <w:trHeight w:val="12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4AFD" w14:textId="77777777" w:rsidR="006F00AA" w:rsidRPr="00702077" w:rsidRDefault="006F00AA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 w:rsidRPr="00702077">
              <w:rPr>
                <w:color w:val="auto"/>
              </w:rPr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9F27" w14:textId="77777777" w:rsidR="006F00AA" w:rsidRPr="00702077" w:rsidRDefault="00477424" w:rsidP="00702077">
            <w:pPr>
              <w:rPr>
                <w:color w:val="auto"/>
              </w:rPr>
            </w:pPr>
            <w:r w:rsidRPr="00702077">
              <w:rPr>
                <w:color w:val="auto"/>
                <w:shd w:val="clear" w:color="auto" w:fill="FFFFFF"/>
              </w:rPr>
              <w:t>Чудесное превращение слов.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93CE" w14:textId="77777777" w:rsidR="006F00AA" w:rsidRPr="00702077" w:rsidRDefault="00477424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 w:rsidRPr="00702077">
              <w:rPr>
                <w:color w:val="auto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0A66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4A53A63F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061DABC3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3B530865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7B75D923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73181ABC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846C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1341" w14:textId="77777777" w:rsidR="006F00AA" w:rsidRDefault="006009BC">
            <w:pPr>
              <w:rPr>
                <w:lang w:val="en-US"/>
              </w:rPr>
            </w:pPr>
            <w:hyperlink r:id="rId11">
              <w:r w:rsidR="009F19B4">
                <w:rPr>
                  <w:color w:val="0000FF"/>
                  <w:u w:val="single"/>
                </w:rPr>
                <w:t>https://resh.edu.ru/</w:t>
              </w:r>
            </w:hyperlink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6D5E" w14:textId="77777777" w:rsidR="006F00AA" w:rsidRPr="009F19B4" w:rsidRDefault="00477424" w:rsidP="009F19B4">
            <w:r w:rsidRPr="009F19B4">
              <w:t xml:space="preserve">Учиться работать в паре, обсуждать прочитанное, договариваться друг с другом. </w:t>
            </w:r>
          </w:p>
        </w:tc>
      </w:tr>
      <w:tr w:rsidR="00477424" w:rsidRPr="00477424" w14:paraId="11A80E23" w14:textId="77777777" w:rsidTr="00702077">
        <w:trPr>
          <w:trHeight w:val="9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2AE2" w14:textId="77777777" w:rsidR="00477424" w:rsidRPr="00702077" w:rsidRDefault="00477424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 w:rsidRPr="00702077">
              <w:rPr>
                <w:color w:val="auto"/>
              </w:rPr>
              <w:t>6.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E5A2" w14:textId="77777777" w:rsidR="00477424" w:rsidRPr="00702077" w:rsidRDefault="00477424" w:rsidP="00702077">
            <w:pPr>
              <w:rPr>
                <w:color w:val="auto"/>
                <w:shd w:val="clear" w:color="auto" w:fill="FFFFFF"/>
              </w:rPr>
            </w:pPr>
            <w:r w:rsidRPr="00702077">
              <w:rPr>
                <w:color w:val="auto"/>
                <w:shd w:val="clear" w:color="auto" w:fill="FFFFFF"/>
              </w:rPr>
              <w:t>Итоговое занятие. Вот и стали добрее и умнее.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6745" w14:textId="77777777" w:rsidR="00477424" w:rsidRPr="00702077" w:rsidRDefault="00477424" w:rsidP="00702077">
            <w:pPr>
              <w:widowControl w:val="0"/>
              <w:autoSpaceDE w:val="0"/>
              <w:autoSpaceDN w:val="0"/>
              <w:jc w:val="center"/>
              <w:rPr>
                <w:color w:val="auto"/>
              </w:rPr>
            </w:pPr>
            <w:r w:rsidRPr="00702077">
              <w:rPr>
                <w:color w:val="auto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9FCE" w14:textId="77777777" w:rsidR="00477424" w:rsidRDefault="00477424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5E3B" w14:textId="77777777" w:rsidR="00477424" w:rsidRDefault="00477424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C058" w14:textId="77777777" w:rsidR="00477424" w:rsidRDefault="006009BC">
            <w:pPr>
              <w:rPr>
                <w:color w:val="auto"/>
              </w:rPr>
            </w:pPr>
            <w:hyperlink r:id="rId12">
              <w:r w:rsidR="009F19B4">
                <w:rPr>
                  <w:color w:val="0000FF"/>
                  <w:u w:val="single"/>
                </w:rPr>
                <w:t>https://resh.edu.ru/</w:t>
              </w:r>
            </w:hyperlink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D1AC" w14:textId="77777777" w:rsidR="00477424" w:rsidRPr="009F19B4" w:rsidRDefault="00477424" w:rsidP="009F19B4">
            <w:r w:rsidRPr="009F19B4">
              <w:t>Планировать цели и пути самоизменения</w:t>
            </w:r>
            <w:r w:rsidR="009F19B4" w:rsidRPr="009F19B4">
              <w:t>;</w:t>
            </w:r>
          </w:p>
          <w:p w14:paraId="6F89B9C1" w14:textId="77777777" w:rsidR="00477424" w:rsidRPr="00477424" w:rsidRDefault="009F19B4" w:rsidP="009F19B4">
            <w:r w:rsidRPr="009F19B4">
              <w:t>о</w:t>
            </w:r>
            <w:r w:rsidR="00477424" w:rsidRPr="009F19B4">
              <w:t>ценивать правильность выполнения действий и корректировать при необходимости.</w:t>
            </w:r>
          </w:p>
        </w:tc>
      </w:tr>
      <w:tr w:rsidR="006F00AA" w14:paraId="1A47081C" w14:textId="77777777" w:rsidTr="00702077">
        <w:trPr>
          <w:trHeight w:val="908"/>
        </w:trPr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1347" w14:textId="77777777" w:rsidR="006F00AA" w:rsidRDefault="006F00A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7E54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  <w:r>
              <w:t>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6050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7D19CA61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C0A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  <w:p w14:paraId="03ED1EC4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98" w14:textId="77777777" w:rsidR="006F00AA" w:rsidRDefault="006F00A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0852" w14:textId="77777777" w:rsidR="006F00AA" w:rsidRDefault="006F00AA">
            <w:pPr>
              <w:rPr>
                <w:color w:val="auto"/>
              </w:rPr>
            </w:pPr>
          </w:p>
        </w:tc>
      </w:tr>
    </w:tbl>
    <w:p w14:paraId="320ED73D" w14:textId="77777777" w:rsidR="006F00AA" w:rsidRDefault="006F00AA" w:rsidP="006F00AA">
      <w:pPr>
        <w:shd w:val="clear" w:color="auto" w:fill="FFFFFF"/>
        <w:jc w:val="center"/>
        <w:rPr>
          <w:b/>
          <w:bCs/>
          <w:color w:val="auto"/>
        </w:rPr>
      </w:pPr>
    </w:p>
    <w:p w14:paraId="7E641A6B" w14:textId="77777777" w:rsidR="006F00AA" w:rsidRDefault="006F00AA" w:rsidP="006F00AA">
      <w:pPr>
        <w:shd w:val="clear" w:color="auto" w:fill="FFFFFF"/>
        <w:jc w:val="center"/>
        <w:rPr>
          <w:color w:val="auto"/>
        </w:rPr>
      </w:pPr>
    </w:p>
    <w:p w14:paraId="61568437" w14:textId="77777777" w:rsidR="006F00AA" w:rsidRDefault="006F00AA" w:rsidP="006F00AA">
      <w:pPr>
        <w:pStyle w:val="10"/>
        <w:jc w:val="center"/>
        <w:rPr>
          <w:b/>
        </w:rPr>
      </w:pPr>
    </w:p>
    <w:p w14:paraId="4F1B09DF" w14:textId="77777777" w:rsidR="006F00AA" w:rsidRDefault="006F00AA" w:rsidP="006F00AA">
      <w:pPr>
        <w:pStyle w:val="10"/>
        <w:jc w:val="center"/>
        <w:rPr>
          <w:b/>
        </w:rPr>
      </w:pPr>
    </w:p>
    <w:p w14:paraId="5B568C52" w14:textId="77777777" w:rsidR="009F19B4" w:rsidRDefault="009F19B4" w:rsidP="006F00AA">
      <w:pPr>
        <w:jc w:val="center"/>
        <w:rPr>
          <w:b/>
        </w:rPr>
      </w:pPr>
    </w:p>
    <w:p w14:paraId="22521D9A" w14:textId="77777777" w:rsidR="009F19B4" w:rsidRDefault="009F19B4" w:rsidP="006F00AA">
      <w:pPr>
        <w:jc w:val="center"/>
        <w:rPr>
          <w:b/>
        </w:rPr>
      </w:pPr>
    </w:p>
    <w:p w14:paraId="4346616E" w14:textId="77777777" w:rsidR="009F19B4" w:rsidRDefault="009F19B4" w:rsidP="006F00AA">
      <w:pPr>
        <w:jc w:val="center"/>
        <w:rPr>
          <w:b/>
        </w:rPr>
      </w:pPr>
    </w:p>
    <w:p w14:paraId="7E14938C" w14:textId="77777777" w:rsidR="009F19B4" w:rsidRDefault="009F19B4" w:rsidP="006F00AA">
      <w:pPr>
        <w:jc w:val="center"/>
        <w:rPr>
          <w:b/>
        </w:rPr>
      </w:pPr>
    </w:p>
    <w:p w14:paraId="766D52D9" w14:textId="77777777" w:rsidR="00702077" w:rsidRDefault="00702077" w:rsidP="006F00AA">
      <w:pPr>
        <w:jc w:val="center"/>
        <w:rPr>
          <w:b/>
        </w:rPr>
      </w:pPr>
    </w:p>
    <w:p w14:paraId="5B104BBC" w14:textId="77777777" w:rsidR="00702077" w:rsidRDefault="00702077" w:rsidP="006F00AA">
      <w:pPr>
        <w:jc w:val="center"/>
        <w:rPr>
          <w:b/>
        </w:rPr>
      </w:pPr>
    </w:p>
    <w:p w14:paraId="1B3663B6" w14:textId="77777777" w:rsidR="00702077" w:rsidRDefault="00702077" w:rsidP="006F00AA">
      <w:pPr>
        <w:jc w:val="center"/>
        <w:rPr>
          <w:b/>
        </w:rPr>
      </w:pPr>
    </w:p>
    <w:p w14:paraId="109BECA0" w14:textId="77777777" w:rsidR="006F00AA" w:rsidRDefault="006F00AA" w:rsidP="006F00AA">
      <w:pPr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p w14:paraId="48D16FBF" w14:textId="77777777" w:rsidR="006F00AA" w:rsidRDefault="006F00AA" w:rsidP="006F00AA">
      <w:pPr>
        <w:pStyle w:val="10"/>
        <w:jc w:val="center"/>
        <w:rPr>
          <w:b/>
        </w:rPr>
      </w:pPr>
    </w:p>
    <w:tbl>
      <w:tblPr>
        <w:tblStyle w:val="ae"/>
        <w:tblW w:w="102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9"/>
        <w:gridCol w:w="2365"/>
        <w:gridCol w:w="851"/>
        <w:gridCol w:w="1417"/>
        <w:gridCol w:w="1134"/>
        <w:gridCol w:w="851"/>
        <w:gridCol w:w="992"/>
        <w:gridCol w:w="2126"/>
      </w:tblGrid>
      <w:tr w:rsidR="006F00AA" w14:paraId="3636FF28" w14:textId="77777777" w:rsidTr="00702077"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C004" w14:textId="77777777" w:rsidR="006F00AA" w:rsidRDefault="006F00AA">
            <w:pPr>
              <w:jc w:val="center"/>
            </w:pPr>
            <w:r>
              <w:t>№ п/п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13D3" w14:textId="77777777" w:rsidR="006F00AA" w:rsidRDefault="006F00AA">
            <w:pPr>
              <w:jc w:val="center"/>
            </w:pPr>
            <w:r>
              <w:t>Тема урока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4C3C" w14:textId="77777777" w:rsidR="006F00AA" w:rsidRDefault="006F00AA">
            <w:pPr>
              <w:jc w:val="center"/>
            </w:pPr>
            <w:r>
              <w:t>Количество часов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77AE" w14:textId="77777777" w:rsidR="006F00AA" w:rsidRDefault="006F00AA">
            <w:pPr>
              <w:jc w:val="center"/>
            </w:pPr>
            <w:r>
              <w:t xml:space="preserve">Дата </w:t>
            </w:r>
          </w:p>
          <w:p w14:paraId="22353EE8" w14:textId="77777777" w:rsidR="006F00AA" w:rsidRDefault="006F00AA">
            <w:pPr>
              <w:jc w:val="center"/>
            </w:pPr>
            <w:r>
              <w:t>по плану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4F3" w14:textId="77777777" w:rsidR="006F00AA" w:rsidRDefault="006F00AA">
            <w:pPr>
              <w:jc w:val="center"/>
            </w:pPr>
            <w:r>
              <w:t>Дата</w:t>
            </w:r>
          </w:p>
          <w:p w14:paraId="74B9C0BB" w14:textId="77777777" w:rsidR="006F00AA" w:rsidRDefault="00702077">
            <w:pPr>
              <w:jc w:val="center"/>
            </w:pPr>
            <w:proofErr w:type="spellStart"/>
            <w:proofErr w:type="gramStart"/>
            <w:r>
              <w:t>ф</w:t>
            </w:r>
            <w:r w:rsidR="006F00AA">
              <w:t>акти</w:t>
            </w:r>
            <w:proofErr w:type="spellEnd"/>
            <w:r w:rsidR="006F00AA">
              <w:t>-чески</w:t>
            </w:r>
            <w:proofErr w:type="gramEnd"/>
          </w:p>
          <w:p w14:paraId="1523B9DA" w14:textId="77777777" w:rsidR="006F00AA" w:rsidRDefault="006F00AA">
            <w:pPr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93AD" w14:textId="77777777" w:rsidR="006F00AA" w:rsidRDefault="006F00AA">
            <w:pPr>
              <w:jc w:val="center"/>
            </w:pPr>
            <w:r>
              <w:t>Электронные цифровые образовательные ресурсы</w:t>
            </w:r>
          </w:p>
        </w:tc>
      </w:tr>
      <w:tr w:rsidR="006F00AA" w14:paraId="58912062" w14:textId="77777777" w:rsidTr="00702077"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7AEB" w14:textId="77777777" w:rsidR="006F00AA" w:rsidRDefault="006F00AA"/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7DF6" w14:textId="77777777" w:rsidR="006F00AA" w:rsidRDefault="006F00AA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121E" w14:textId="77777777" w:rsidR="006F00AA" w:rsidRDefault="006F00AA">
            <w:pPr>
              <w:jc w:val="center"/>
            </w:pPr>
            <w: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FB3E" w14:textId="77777777" w:rsidR="006F00AA" w:rsidRDefault="006F00AA">
            <w:pPr>
              <w:jc w:val="center"/>
            </w:pPr>
            <w:proofErr w:type="gramStart"/>
            <w:r>
              <w:t>Контроль-</w:t>
            </w:r>
            <w:proofErr w:type="spellStart"/>
            <w:r>
              <w:t>ные</w:t>
            </w:r>
            <w:proofErr w:type="spellEnd"/>
            <w:proofErr w:type="gramEnd"/>
            <w:r>
              <w:t xml:space="preserve">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340B" w14:textId="77777777" w:rsidR="006F00AA" w:rsidRDefault="006F00AA">
            <w:pPr>
              <w:jc w:val="center"/>
            </w:pPr>
            <w:proofErr w:type="spellStart"/>
            <w:r>
              <w:t>Практи-ческие</w:t>
            </w:r>
            <w:proofErr w:type="spellEnd"/>
            <w:r>
              <w:t xml:space="preserve"> работы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5E84" w14:textId="77777777" w:rsidR="006F00AA" w:rsidRDefault="006F00AA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C399" w14:textId="77777777" w:rsidR="006F00AA" w:rsidRDefault="006F00AA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8FA9" w14:textId="77777777" w:rsidR="006F00AA" w:rsidRDefault="006F00AA"/>
        </w:tc>
      </w:tr>
      <w:tr w:rsidR="00702077" w:rsidRPr="006F00AA" w14:paraId="4B6A4AEC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2F36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9E3FBC4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Вводное занятие.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5D2D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26C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625E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E6A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B02D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75C1" w14:textId="77777777" w:rsidR="00702077" w:rsidRDefault="006009BC" w:rsidP="00702077">
            <w:pPr>
              <w:rPr>
                <w:lang w:val="en-US"/>
              </w:rPr>
            </w:pPr>
            <w:hyperlink r:id="rId13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1F212F04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2975" w14:textId="77777777" w:rsidR="00702077" w:rsidRDefault="00702077" w:rsidP="00702077">
            <w:pPr>
              <w:jc w:val="center"/>
            </w:pPr>
            <w:r>
              <w:t>2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B4852A9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Чем школьник отличается от дошкольника. Это теперь моя школа.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D91C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FE76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EEF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E43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1858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D729" w14:textId="77777777" w:rsidR="00702077" w:rsidRDefault="006009BC" w:rsidP="00702077">
            <w:pPr>
              <w:rPr>
                <w:lang w:val="en-US"/>
              </w:rPr>
            </w:pPr>
            <w:hyperlink r:id="rId14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1E678410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6E3D" w14:textId="77777777" w:rsidR="00702077" w:rsidRDefault="00702077" w:rsidP="00702077">
            <w:pPr>
              <w:jc w:val="center"/>
            </w:pPr>
            <w:r>
              <w:t>3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C33066E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Первоклассник – это здорово.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95DB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E1FA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118F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576A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6DC0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3C56" w14:textId="77777777" w:rsidR="00702077" w:rsidRDefault="006009BC" w:rsidP="00702077">
            <w:pPr>
              <w:rPr>
                <w:color w:val="auto"/>
              </w:rPr>
            </w:pPr>
            <w:hyperlink r:id="rId15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4D3B324C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24F8" w14:textId="77777777" w:rsidR="00702077" w:rsidRDefault="00702077" w:rsidP="00702077">
            <w:pPr>
              <w:jc w:val="center"/>
            </w:pPr>
            <w:r>
              <w:t>4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890F8AF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Что я должен делать в классе?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536C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E33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A6AA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7AB5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5F5F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B5D3" w14:textId="77777777" w:rsidR="00702077" w:rsidRDefault="006009BC" w:rsidP="00702077">
            <w:pPr>
              <w:rPr>
                <w:lang w:val="en-US"/>
              </w:rPr>
            </w:pPr>
            <w:hyperlink r:id="rId16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3BC12996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74DC" w14:textId="77777777" w:rsidR="00702077" w:rsidRDefault="00702077" w:rsidP="00702077">
            <w:pPr>
              <w:jc w:val="center"/>
            </w:pPr>
            <w:r>
              <w:t>5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361014D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За что я отвечаю? «Шкатулка добрых дел»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B7AC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0D03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987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46EC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C57E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530E" w14:textId="77777777" w:rsidR="00702077" w:rsidRDefault="006009BC" w:rsidP="00702077">
            <w:pPr>
              <w:rPr>
                <w:lang w:val="en-US"/>
              </w:rPr>
            </w:pPr>
            <w:hyperlink r:id="rId17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16A37546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2FBD" w14:textId="77777777" w:rsidR="00702077" w:rsidRDefault="00702077" w:rsidP="00702077">
            <w:pPr>
              <w:jc w:val="center"/>
            </w:pPr>
            <w:r>
              <w:t>6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0E5541B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Учимся работать вместе.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5FC3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680C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74A4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127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2C63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95EE" w14:textId="77777777" w:rsidR="00702077" w:rsidRDefault="006009BC" w:rsidP="00702077">
            <w:pPr>
              <w:rPr>
                <w:color w:val="auto"/>
              </w:rPr>
            </w:pPr>
            <w:hyperlink r:id="rId18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55DFC689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BF8C" w14:textId="77777777" w:rsidR="00702077" w:rsidRDefault="00702077" w:rsidP="00702077">
            <w:pPr>
              <w:jc w:val="center"/>
            </w:pPr>
            <w:r>
              <w:t>7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47F0B6B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Мой друг – школьный портфель.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CC22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FA08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0243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99C2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8403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4D72" w14:textId="77777777" w:rsidR="00702077" w:rsidRDefault="006009BC" w:rsidP="00702077">
            <w:pPr>
              <w:rPr>
                <w:lang w:val="en-US"/>
              </w:rPr>
            </w:pPr>
            <w:hyperlink r:id="rId19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2A86E67B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517C" w14:textId="77777777" w:rsidR="00702077" w:rsidRDefault="00702077" w:rsidP="00702077">
            <w:pPr>
              <w:jc w:val="center"/>
            </w:pPr>
            <w:r>
              <w:t>8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6D2C21C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Учимся повышать самооценку.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91A1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7EB7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1948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C117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5258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BC48" w14:textId="77777777" w:rsidR="00702077" w:rsidRDefault="006009BC" w:rsidP="00702077">
            <w:pPr>
              <w:rPr>
                <w:lang w:val="en-US"/>
              </w:rPr>
            </w:pPr>
            <w:hyperlink r:id="rId20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5CAB7BCF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CBBC" w14:textId="77777777" w:rsidR="00702077" w:rsidRDefault="00702077" w:rsidP="00702077">
            <w:pPr>
              <w:jc w:val="center"/>
            </w:pPr>
            <w:r>
              <w:t>9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E48B6FA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Распорядок дня и биоритмы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59D5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F05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36F6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5488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C518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DB79" w14:textId="77777777" w:rsidR="00702077" w:rsidRDefault="006009BC" w:rsidP="00702077">
            <w:pPr>
              <w:rPr>
                <w:color w:val="auto"/>
              </w:rPr>
            </w:pPr>
            <w:hyperlink r:id="rId21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46EF1B9C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9FA6" w14:textId="77777777" w:rsidR="00702077" w:rsidRDefault="00702077" w:rsidP="00702077">
            <w:pPr>
              <w:jc w:val="center"/>
            </w:pPr>
            <w:r>
              <w:t>10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12E68EA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Зачем быть вежливым?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A909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171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FE94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376E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2B43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7AF0" w14:textId="77777777" w:rsidR="00702077" w:rsidRDefault="006009BC" w:rsidP="00702077">
            <w:pPr>
              <w:rPr>
                <w:lang w:val="en-US"/>
              </w:rPr>
            </w:pPr>
            <w:hyperlink r:id="rId22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453B8407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0204" w14:textId="77777777" w:rsidR="00702077" w:rsidRDefault="00702077" w:rsidP="00702077">
            <w:pPr>
              <w:jc w:val="center"/>
            </w:pPr>
            <w:r>
              <w:t>11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4714532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Культура общения. Правила речевого этикета.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5EA9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6EE2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6BF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D4A4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5699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D5D7" w14:textId="77777777" w:rsidR="00702077" w:rsidRDefault="006009BC" w:rsidP="00702077">
            <w:pPr>
              <w:rPr>
                <w:lang w:val="en-US"/>
              </w:rPr>
            </w:pPr>
            <w:hyperlink r:id="rId23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46A5E1B7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E21A" w14:textId="77777777" w:rsidR="00702077" w:rsidRDefault="00702077" w:rsidP="00702077">
            <w:pPr>
              <w:jc w:val="center"/>
            </w:pPr>
            <w:r>
              <w:t>12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8A2C5F4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Сюжетно-ролевая игра «Ты пришел к нам в гости»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F88F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5465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DB7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053E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0B77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BC4E" w14:textId="77777777" w:rsidR="00702077" w:rsidRDefault="006009BC" w:rsidP="00702077">
            <w:pPr>
              <w:rPr>
                <w:color w:val="auto"/>
              </w:rPr>
            </w:pPr>
            <w:hyperlink r:id="rId24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298787A9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FA2D" w14:textId="77777777" w:rsidR="00702077" w:rsidRDefault="00702077" w:rsidP="00702077">
            <w:pPr>
              <w:jc w:val="center"/>
            </w:pPr>
            <w:r>
              <w:t>13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01A823D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Как всегда быть красивым и опрятным человеком.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3B98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2377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5FA1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5D55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6869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5884" w14:textId="77777777" w:rsidR="00702077" w:rsidRDefault="006009BC" w:rsidP="00702077">
            <w:pPr>
              <w:rPr>
                <w:lang w:val="en-US"/>
              </w:rPr>
            </w:pPr>
            <w:hyperlink r:id="rId25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39D6A9C0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31B7" w14:textId="77777777" w:rsidR="00702077" w:rsidRDefault="00702077" w:rsidP="00702077">
            <w:pPr>
              <w:jc w:val="center"/>
            </w:pPr>
            <w:r>
              <w:t>14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4BC12B9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Что моя вещь знает обо мне. Ролевая игра.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037F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F321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2A95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57B1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F8AC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8A04" w14:textId="77777777" w:rsidR="00702077" w:rsidRDefault="006009BC" w:rsidP="00702077">
            <w:pPr>
              <w:rPr>
                <w:lang w:val="en-US"/>
              </w:rPr>
            </w:pPr>
            <w:hyperlink r:id="rId26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1D915065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EC9C" w14:textId="77777777" w:rsidR="00702077" w:rsidRDefault="00702077" w:rsidP="00702077">
            <w:pPr>
              <w:jc w:val="center"/>
            </w:pPr>
            <w:r>
              <w:t>15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E940FEA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Родительская любовь и забота.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4592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C969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6CAE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1724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A84E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8536" w14:textId="77777777" w:rsidR="00702077" w:rsidRDefault="006009BC" w:rsidP="00702077">
            <w:pPr>
              <w:rPr>
                <w:color w:val="auto"/>
              </w:rPr>
            </w:pPr>
            <w:hyperlink r:id="rId27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260F9063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FC1E" w14:textId="77777777" w:rsidR="00702077" w:rsidRDefault="00702077" w:rsidP="00702077">
            <w:pPr>
              <w:jc w:val="center"/>
            </w:pPr>
            <w:r>
              <w:lastRenderedPageBreak/>
              <w:t>16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8660B66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Полезные и вредные привычки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35AE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FDBA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DCF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829A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3712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814F" w14:textId="77777777" w:rsidR="00702077" w:rsidRDefault="006009BC" w:rsidP="00702077">
            <w:pPr>
              <w:rPr>
                <w:lang w:val="en-US"/>
              </w:rPr>
            </w:pPr>
            <w:hyperlink r:id="rId28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4C41336C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F3E4" w14:textId="77777777" w:rsidR="00702077" w:rsidRDefault="00702077" w:rsidP="00702077">
            <w:pPr>
              <w:jc w:val="center"/>
            </w:pPr>
            <w:r>
              <w:t>17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DF34812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Учимся находить новых друзей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B700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5A62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4436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097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0ACE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6B8A" w14:textId="77777777" w:rsidR="00702077" w:rsidRDefault="006009BC" w:rsidP="00702077">
            <w:pPr>
              <w:rPr>
                <w:lang w:val="en-US"/>
              </w:rPr>
            </w:pPr>
            <w:hyperlink r:id="rId29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7403AD54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891A" w14:textId="77777777" w:rsidR="00702077" w:rsidRDefault="00702077" w:rsidP="00702077">
            <w:pPr>
              <w:jc w:val="center"/>
            </w:pPr>
            <w:r>
              <w:t>18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1BEA69A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Опасные и безопасные занятия.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3B0A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A0FD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BFC9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4C7F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931A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4D05" w14:textId="77777777" w:rsidR="00702077" w:rsidRDefault="006009BC" w:rsidP="00702077">
            <w:pPr>
              <w:rPr>
                <w:color w:val="auto"/>
              </w:rPr>
            </w:pPr>
            <w:hyperlink r:id="rId30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0836CDB2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5AAA" w14:textId="77777777" w:rsidR="00702077" w:rsidRDefault="00702077" w:rsidP="00702077">
            <w:pPr>
              <w:jc w:val="center"/>
            </w:pPr>
            <w:r>
              <w:t>19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1D2BFC02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Мой характер.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A0CF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F4FF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C5A2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C061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0BB4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B04A" w14:textId="77777777" w:rsidR="00702077" w:rsidRDefault="006009BC" w:rsidP="00702077">
            <w:pPr>
              <w:rPr>
                <w:lang w:val="en-US"/>
              </w:rPr>
            </w:pPr>
            <w:hyperlink r:id="rId31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1C96DDA0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CBBA" w14:textId="77777777" w:rsidR="00702077" w:rsidRDefault="00702077" w:rsidP="00702077">
            <w:pPr>
              <w:jc w:val="center"/>
            </w:pPr>
            <w:r>
              <w:t>20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9FD82E7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Я- школьник. Игра « Имя оживает»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93B5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8503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7A1D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82F4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8B00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8054" w14:textId="77777777" w:rsidR="00702077" w:rsidRDefault="006009BC" w:rsidP="00702077">
            <w:pPr>
              <w:rPr>
                <w:lang w:val="en-US"/>
              </w:rPr>
            </w:pPr>
            <w:hyperlink r:id="rId32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113E9BB9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050F" w14:textId="77777777" w:rsidR="00702077" w:rsidRDefault="00702077" w:rsidP="00702077">
            <w:pPr>
              <w:jc w:val="center"/>
            </w:pPr>
            <w:r>
              <w:t>21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1EC0AA9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Конкурс чтецов.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B2AF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D3BD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F6B6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AA77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64EF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E628" w14:textId="77777777" w:rsidR="00702077" w:rsidRDefault="006009BC" w:rsidP="00702077">
            <w:pPr>
              <w:rPr>
                <w:color w:val="auto"/>
              </w:rPr>
            </w:pPr>
            <w:hyperlink r:id="rId33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4E61515A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C02E" w14:textId="77777777" w:rsidR="00702077" w:rsidRDefault="00702077" w:rsidP="00702077">
            <w:pPr>
              <w:jc w:val="center"/>
            </w:pPr>
            <w:r>
              <w:t>22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121727C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Викторина «Волшебный мир сказок» (работа в группах)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EDB7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6A30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6BB6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E868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959B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1B27" w14:textId="77777777" w:rsidR="00702077" w:rsidRDefault="006009BC" w:rsidP="00702077">
            <w:pPr>
              <w:rPr>
                <w:lang w:val="en-US"/>
              </w:rPr>
            </w:pPr>
            <w:hyperlink r:id="rId34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00D9844C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CDA7" w14:textId="77777777" w:rsidR="00702077" w:rsidRDefault="00702077" w:rsidP="00702077">
            <w:pPr>
              <w:jc w:val="center"/>
            </w:pPr>
            <w:r>
              <w:t>23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30303EFC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Веселые стихи. Игра «Слоговое лото»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0FAE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60A7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A35C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DF34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57A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AF44" w14:textId="77777777" w:rsidR="00702077" w:rsidRDefault="006009BC" w:rsidP="00702077">
            <w:pPr>
              <w:rPr>
                <w:lang w:val="en-US"/>
              </w:rPr>
            </w:pPr>
            <w:hyperlink r:id="rId35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6AEFF67E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FAC0" w14:textId="77777777" w:rsidR="00702077" w:rsidRDefault="00702077" w:rsidP="00702077">
            <w:pPr>
              <w:jc w:val="center"/>
            </w:pPr>
            <w:r>
              <w:t>24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10478DC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Культура общения. Прислушаемся к слову.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5E7B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9304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BD5F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B2D7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A6F8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28CD" w14:textId="77777777" w:rsidR="00702077" w:rsidRDefault="006009BC" w:rsidP="00702077">
            <w:pPr>
              <w:rPr>
                <w:color w:val="auto"/>
              </w:rPr>
            </w:pPr>
            <w:hyperlink r:id="rId36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2E02E27E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3E8E" w14:textId="77777777" w:rsidR="00702077" w:rsidRDefault="00702077" w:rsidP="00702077">
            <w:pPr>
              <w:jc w:val="center"/>
            </w:pPr>
            <w:r>
              <w:t>25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59FC8DF3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 xml:space="preserve">Занимательное </w:t>
            </w:r>
            <w:proofErr w:type="spellStart"/>
            <w:r w:rsidRPr="00AB08FD">
              <w:rPr>
                <w:color w:val="auto"/>
              </w:rPr>
              <w:t>азбуковедение</w:t>
            </w:r>
            <w:proofErr w:type="spellEnd"/>
            <w:r w:rsidRPr="00AB08FD">
              <w:rPr>
                <w:color w:val="auto"/>
              </w:rPr>
              <w:t>. Игра «Волшебные цепочки»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7E3D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D7A2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23CA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D03A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24BB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BD61" w14:textId="77777777" w:rsidR="00702077" w:rsidRDefault="006009BC" w:rsidP="00702077">
            <w:pPr>
              <w:rPr>
                <w:lang w:val="en-US"/>
              </w:rPr>
            </w:pPr>
            <w:hyperlink r:id="rId37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426B1ECB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D4B7" w14:textId="77777777" w:rsidR="00702077" w:rsidRDefault="00702077" w:rsidP="00702077">
            <w:pPr>
              <w:jc w:val="center"/>
            </w:pPr>
            <w:r>
              <w:t>26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A683B43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Викторина «Как хорошо уметь читать»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3774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4D3B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673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E08E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5299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751A" w14:textId="77777777" w:rsidR="00702077" w:rsidRDefault="006009BC" w:rsidP="00702077">
            <w:pPr>
              <w:rPr>
                <w:lang w:val="en-US"/>
              </w:rPr>
            </w:pPr>
            <w:hyperlink r:id="rId38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156DED05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1C01" w14:textId="77777777" w:rsidR="00702077" w:rsidRDefault="00702077" w:rsidP="00702077">
            <w:pPr>
              <w:jc w:val="center"/>
            </w:pPr>
            <w:r>
              <w:t>27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1040611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Сказочные приключения букв.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7A64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1B5A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4CE8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697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D7DD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209D" w14:textId="77777777" w:rsidR="00702077" w:rsidRDefault="006009BC" w:rsidP="00702077">
            <w:pPr>
              <w:rPr>
                <w:color w:val="auto"/>
              </w:rPr>
            </w:pPr>
            <w:hyperlink r:id="rId39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2627A77E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A552" w14:textId="77777777" w:rsidR="00702077" w:rsidRDefault="00702077" w:rsidP="00702077">
            <w:pPr>
              <w:jc w:val="center"/>
            </w:pPr>
            <w:r>
              <w:t>28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4014FFB9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Чудесное превращение слов. Викторина.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3A3F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34CB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022E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40B1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9B50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0619" w14:textId="77777777" w:rsidR="00702077" w:rsidRDefault="006009BC" w:rsidP="00702077">
            <w:pPr>
              <w:rPr>
                <w:lang w:val="en-US"/>
              </w:rPr>
            </w:pPr>
            <w:hyperlink r:id="rId40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075F2A37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43A8" w14:textId="77777777" w:rsidR="00702077" w:rsidRDefault="00702077" w:rsidP="00702077">
            <w:pPr>
              <w:jc w:val="center"/>
            </w:pPr>
            <w:r>
              <w:t>29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A9D7309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Чем мы похожи?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111E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4E4A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5509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002E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AA3F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FBF1" w14:textId="77777777" w:rsidR="00702077" w:rsidRDefault="006009BC" w:rsidP="00702077">
            <w:pPr>
              <w:rPr>
                <w:lang w:val="en-US"/>
              </w:rPr>
            </w:pPr>
            <w:hyperlink r:id="rId41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5721DC8C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3567" w14:textId="77777777" w:rsidR="00702077" w:rsidRDefault="00702077" w:rsidP="00702077">
            <w:pPr>
              <w:jc w:val="center"/>
            </w:pPr>
            <w:r>
              <w:t>30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F849DD0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Игра –путешествие в страну добра.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15E5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CA3C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23AE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B9C7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F2F6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C83F" w14:textId="77777777" w:rsidR="00702077" w:rsidRDefault="006009BC" w:rsidP="00702077">
            <w:pPr>
              <w:rPr>
                <w:color w:val="auto"/>
              </w:rPr>
            </w:pPr>
            <w:hyperlink r:id="rId42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3D7046AA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C186" w14:textId="77777777" w:rsidR="00702077" w:rsidRDefault="00702077" w:rsidP="00702077">
            <w:pPr>
              <w:jc w:val="center"/>
            </w:pPr>
            <w:r>
              <w:t>31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90B0348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Конкурс рисунков «Моя любимая школа»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8D38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4953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6E4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AEB1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B80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871E" w14:textId="77777777" w:rsidR="00702077" w:rsidRDefault="006009BC" w:rsidP="00702077">
            <w:pPr>
              <w:rPr>
                <w:lang w:val="en-US"/>
              </w:rPr>
            </w:pPr>
            <w:hyperlink r:id="rId43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3BF45794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CD83" w14:textId="77777777" w:rsidR="00702077" w:rsidRDefault="00702077" w:rsidP="00702077">
            <w:pPr>
              <w:jc w:val="center"/>
            </w:pPr>
            <w:r>
              <w:t>32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04FFE7B2" w14:textId="77777777" w:rsidR="00702077" w:rsidRPr="00AB08FD" w:rsidRDefault="00702077" w:rsidP="00702077">
            <w:pPr>
              <w:spacing w:after="150"/>
              <w:rPr>
                <w:color w:val="auto"/>
              </w:rPr>
            </w:pPr>
            <w:r w:rsidRPr="00AB08FD">
              <w:rPr>
                <w:color w:val="auto"/>
              </w:rPr>
              <w:t>Итоговое занятие. Вот и стали добрее и умнее.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479E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5BD5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AF47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19C6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98BE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ACBC" w14:textId="77777777" w:rsidR="00702077" w:rsidRDefault="006009BC" w:rsidP="00702077">
            <w:pPr>
              <w:rPr>
                <w:lang w:val="en-US"/>
              </w:rPr>
            </w:pPr>
            <w:hyperlink r:id="rId44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702077" w:rsidRPr="006F00AA" w14:paraId="0ED9F9BC" w14:textId="77777777" w:rsidTr="00702077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93D8" w14:textId="77777777" w:rsidR="00702077" w:rsidRDefault="00702077" w:rsidP="00702077">
            <w:pPr>
              <w:jc w:val="center"/>
            </w:pPr>
            <w:r>
              <w:t>33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9F76" w14:textId="77777777" w:rsidR="00702077" w:rsidRDefault="00702077" w:rsidP="00702077">
            <w:pPr>
              <w:rPr>
                <w:color w:val="aut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2B1D" w14:textId="77777777" w:rsidR="00702077" w:rsidRDefault="00702077" w:rsidP="0070207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C8AE" w14:textId="77777777" w:rsidR="00702077" w:rsidRDefault="00702077" w:rsidP="0070207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08D" w14:textId="77777777" w:rsidR="00702077" w:rsidRDefault="00702077" w:rsidP="00702077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D5EF" w14:textId="77777777" w:rsidR="00702077" w:rsidRDefault="00702077" w:rsidP="0070207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FAF4" w14:textId="77777777" w:rsidR="00702077" w:rsidRDefault="00702077" w:rsidP="0070207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4745" w14:textId="77777777" w:rsidR="00702077" w:rsidRDefault="006009BC" w:rsidP="00702077">
            <w:pPr>
              <w:rPr>
                <w:color w:val="auto"/>
              </w:rPr>
            </w:pPr>
            <w:hyperlink r:id="rId45">
              <w:r w:rsidR="00702077">
                <w:rPr>
                  <w:color w:val="0000FF"/>
                  <w:u w:val="single"/>
                </w:rPr>
                <w:t>https://resh.edu.ru/</w:t>
              </w:r>
            </w:hyperlink>
          </w:p>
        </w:tc>
      </w:tr>
      <w:tr w:rsidR="009F19B4" w14:paraId="1ACFE932" w14:textId="77777777" w:rsidTr="00702077"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68B4" w14:textId="77777777" w:rsidR="009F19B4" w:rsidRDefault="009F19B4" w:rsidP="009F19B4">
            <w: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9F33" w14:textId="77777777" w:rsidR="009F19B4" w:rsidRDefault="009F19B4" w:rsidP="009F19B4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5141" w14:textId="77777777" w:rsidR="009F19B4" w:rsidRDefault="009F19B4" w:rsidP="009F19B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E967" w14:textId="77777777" w:rsidR="009F19B4" w:rsidRDefault="009F19B4" w:rsidP="009F19B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F680" w14:textId="77777777" w:rsidR="009F19B4" w:rsidRDefault="009F19B4" w:rsidP="009F19B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D6D" w14:textId="77777777" w:rsidR="009F19B4" w:rsidRDefault="009F19B4" w:rsidP="009F19B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D8AA" w14:textId="77777777" w:rsidR="009F19B4" w:rsidRDefault="009F19B4" w:rsidP="009F19B4">
            <w:pPr>
              <w:jc w:val="center"/>
            </w:pPr>
          </w:p>
        </w:tc>
      </w:tr>
      <w:tr w:rsidR="009F19B4" w14:paraId="268ACD57" w14:textId="77777777" w:rsidTr="00702077"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EB52" w14:textId="77777777" w:rsidR="009F19B4" w:rsidRDefault="009F19B4" w:rsidP="009F19B4">
            <w:r>
              <w:lastRenderedPageBreak/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7F8E" w14:textId="77777777" w:rsidR="009F19B4" w:rsidRDefault="009F19B4" w:rsidP="009F19B4">
            <w:pPr>
              <w:jc w:val="center"/>
            </w:pPr>
            <w: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177" w14:textId="77777777" w:rsidR="009F19B4" w:rsidRDefault="009F19B4" w:rsidP="009F19B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4C4" w14:textId="77777777" w:rsidR="009F19B4" w:rsidRDefault="009F19B4" w:rsidP="009F19B4">
            <w:pPr>
              <w:jc w:val="center"/>
            </w:pPr>
          </w:p>
          <w:p w14:paraId="4748B86E" w14:textId="77777777" w:rsidR="009F19B4" w:rsidRDefault="009F19B4" w:rsidP="009F19B4">
            <w:pPr>
              <w:jc w:val="center"/>
            </w:pPr>
          </w:p>
          <w:p w14:paraId="4BD83D16" w14:textId="77777777" w:rsidR="009F19B4" w:rsidRDefault="009F19B4" w:rsidP="009F19B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48C3" w14:textId="77777777" w:rsidR="009F19B4" w:rsidRDefault="009F19B4" w:rsidP="009F19B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3D88" w14:textId="77777777" w:rsidR="009F19B4" w:rsidRDefault="009F19B4" w:rsidP="009F19B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1F8" w14:textId="77777777" w:rsidR="009F19B4" w:rsidRDefault="009F19B4" w:rsidP="009F19B4">
            <w:pPr>
              <w:jc w:val="center"/>
            </w:pPr>
          </w:p>
        </w:tc>
      </w:tr>
    </w:tbl>
    <w:p w14:paraId="35F438B4" w14:textId="77777777" w:rsidR="006F00AA" w:rsidRDefault="006F00AA" w:rsidP="006F00AA">
      <w:pPr>
        <w:rPr>
          <w:b/>
        </w:rPr>
      </w:pPr>
    </w:p>
    <w:p w14:paraId="753030C5" w14:textId="77777777" w:rsidR="006F00AA" w:rsidRDefault="006F00AA" w:rsidP="006F00AA">
      <w:pPr>
        <w:ind w:left="120"/>
        <w:jc w:val="center"/>
        <w:rPr>
          <w:b/>
        </w:rPr>
      </w:pPr>
    </w:p>
    <w:p w14:paraId="54CBFE89" w14:textId="77777777" w:rsidR="006F00AA" w:rsidRDefault="006F00AA" w:rsidP="00702077">
      <w:pPr>
        <w:rPr>
          <w:b/>
        </w:rPr>
      </w:pPr>
    </w:p>
    <w:p w14:paraId="30F0A91C" w14:textId="77777777" w:rsidR="00702077" w:rsidRDefault="00702077" w:rsidP="00702077">
      <w:pPr>
        <w:rPr>
          <w:b/>
        </w:rPr>
      </w:pPr>
    </w:p>
    <w:p w14:paraId="1B945AC2" w14:textId="77777777" w:rsidR="006F00AA" w:rsidRDefault="006F00AA" w:rsidP="006F00AA">
      <w:pPr>
        <w:ind w:left="120"/>
        <w:jc w:val="center"/>
        <w:rPr>
          <w:b/>
        </w:rPr>
      </w:pPr>
    </w:p>
    <w:p w14:paraId="256A982C" w14:textId="77777777" w:rsidR="00702077" w:rsidRDefault="00702077" w:rsidP="006F00AA">
      <w:pPr>
        <w:ind w:left="120"/>
        <w:jc w:val="center"/>
        <w:rPr>
          <w:b/>
        </w:rPr>
      </w:pPr>
    </w:p>
    <w:p w14:paraId="055CA5B5" w14:textId="77777777" w:rsidR="00702077" w:rsidRDefault="00702077" w:rsidP="006F00AA">
      <w:pPr>
        <w:ind w:left="120"/>
        <w:jc w:val="center"/>
        <w:rPr>
          <w:b/>
        </w:rPr>
      </w:pPr>
    </w:p>
    <w:p w14:paraId="4E4DBC70" w14:textId="77777777" w:rsidR="00702077" w:rsidRDefault="00702077" w:rsidP="006F00AA">
      <w:pPr>
        <w:ind w:left="120"/>
        <w:jc w:val="center"/>
        <w:rPr>
          <w:b/>
        </w:rPr>
      </w:pPr>
    </w:p>
    <w:p w14:paraId="1742EA8F" w14:textId="77777777" w:rsidR="00702077" w:rsidRDefault="00702077" w:rsidP="006F00AA">
      <w:pPr>
        <w:ind w:left="120"/>
        <w:jc w:val="center"/>
        <w:rPr>
          <w:b/>
        </w:rPr>
      </w:pPr>
    </w:p>
    <w:p w14:paraId="7D2D2991" w14:textId="77777777" w:rsidR="00702077" w:rsidRDefault="00702077" w:rsidP="006F00AA">
      <w:pPr>
        <w:ind w:left="120"/>
        <w:jc w:val="center"/>
        <w:rPr>
          <w:b/>
        </w:rPr>
      </w:pPr>
    </w:p>
    <w:p w14:paraId="48A093AA" w14:textId="77777777" w:rsidR="00702077" w:rsidRDefault="00702077" w:rsidP="006F00AA">
      <w:pPr>
        <w:ind w:left="120"/>
        <w:jc w:val="center"/>
        <w:rPr>
          <w:b/>
        </w:rPr>
      </w:pPr>
    </w:p>
    <w:p w14:paraId="534DC17D" w14:textId="77777777" w:rsidR="00702077" w:rsidRDefault="00702077" w:rsidP="006F00AA">
      <w:pPr>
        <w:ind w:left="120"/>
        <w:jc w:val="center"/>
        <w:rPr>
          <w:b/>
        </w:rPr>
      </w:pPr>
    </w:p>
    <w:p w14:paraId="6904C55B" w14:textId="77777777" w:rsidR="00702077" w:rsidRDefault="00702077" w:rsidP="006F00AA">
      <w:pPr>
        <w:ind w:left="120"/>
        <w:jc w:val="center"/>
        <w:rPr>
          <w:b/>
        </w:rPr>
      </w:pPr>
    </w:p>
    <w:p w14:paraId="771411F1" w14:textId="77777777" w:rsidR="00702077" w:rsidRDefault="00702077" w:rsidP="006F00AA">
      <w:pPr>
        <w:ind w:left="120"/>
        <w:jc w:val="center"/>
        <w:rPr>
          <w:b/>
        </w:rPr>
      </w:pPr>
    </w:p>
    <w:p w14:paraId="58013B3E" w14:textId="77777777" w:rsidR="00702077" w:rsidRDefault="00702077" w:rsidP="006F00AA">
      <w:pPr>
        <w:ind w:left="120"/>
        <w:jc w:val="center"/>
        <w:rPr>
          <w:b/>
        </w:rPr>
      </w:pPr>
    </w:p>
    <w:p w14:paraId="424A9A8E" w14:textId="77777777" w:rsidR="00702077" w:rsidRDefault="00702077" w:rsidP="006F00AA">
      <w:pPr>
        <w:ind w:left="120"/>
        <w:jc w:val="center"/>
        <w:rPr>
          <w:b/>
        </w:rPr>
      </w:pPr>
    </w:p>
    <w:p w14:paraId="43181C0B" w14:textId="77777777" w:rsidR="00702077" w:rsidRDefault="00702077" w:rsidP="006F00AA">
      <w:pPr>
        <w:ind w:left="120"/>
        <w:jc w:val="center"/>
        <w:rPr>
          <w:b/>
        </w:rPr>
      </w:pPr>
    </w:p>
    <w:p w14:paraId="0EF89F66" w14:textId="77777777" w:rsidR="00702077" w:rsidRDefault="00702077" w:rsidP="006F00AA">
      <w:pPr>
        <w:ind w:left="120"/>
        <w:jc w:val="center"/>
        <w:rPr>
          <w:b/>
        </w:rPr>
      </w:pPr>
    </w:p>
    <w:p w14:paraId="7307D7E1" w14:textId="77777777" w:rsidR="00702077" w:rsidRDefault="00702077" w:rsidP="006F00AA">
      <w:pPr>
        <w:ind w:left="120"/>
        <w:jc w:val="center"/>
        <w:rPr>
          <w:b/>
        </w:rPr>
      </w:pPr>
    </w:p>
    <w:p w14:paraId="0EF1CC0D" w14:textId="77777777" w:rsidR="00702077" w:rsidRDefault="00702077" w:rsidP="006F00AA">
      <w:pPr>
        <w:ind w:left="120"/>
        <w:jc w:val="center"/>
        <w:rPr>
          <w:b/>
        </w:rPr>
      </w:pPr>
    </w:p>
    <w:p w14:paraId="6D2DC531" w14:textId="77777777" w:rsidR="00702077" w:rsidRDefault="00702077" w:rsidP="006F00AA">
      <w:pPr>
        <w:ind w:left="120"/>
        <w:jc w:val="center"/>
        <w:rPr>
          <w:b/>
        </w:rPr>
      </w:pPr>
    </w:p>
    <w:p w14:paraId="0FF2EB08" w14:textId="77777777" w:rsidR="00702077" w:rsidRDefault="00702077" w:rsidP="006F00AA">
      <w:pPr>
        <w:ind w:left="120"/>
        <w:jc w:val="center"/>
        <w:rPr>
          <w:b/>
        </w:rPr>
      </w:pPr>
    </w:p>
    <w:p w14:paraId="752F39B1" w14:textId="77777777" w:rsidR="00702077" w:rsidRDefault="00702077" w:rsidP="006F00AA">
      <w:pPr>
        <w:ind w:left="120"/>
        <w:jc w:val="center"/>
        <w:rPr>
          <w:b/>
        </w:rPr>
      </w:pPr>
    </w:p>
    <w:p w14:paraId="2FC52673" w14:textId="77777777" w:rsidR="00702077" w:rsidRDefault="00702077" w:rsidP="006F00AA">
      <w:pPr>
        <w:ind w:left="120"/>
        <w:jc w:val="center"/>
        <w:rPr>
          <w:b/>
        </w:rPr>
      </w:pPr>
    </w:p>
    <w:p w14:paraId="3960DA07" w14:textId="77777777" w:rsidR="00702077" w:rsidRDefault="00702077" w:rsidP="006F00AA">
      <w:pPr>
        <w:ind w:left="120"/>
        <w:jc w:val="center"/>
        <w:rPr>
          <w:b/>
        </w:rPr>
      </w:pPr>
    </w:p>
    <w:p w14:paraId="539906A0" w14:textId="77777777" w:rsidR="00702077" w:rsidRDefault="00702077" w:rsidP="006F00AA">
      <w:pPr>
        <w:ind w:left="120"/>
        <w:jc w:val="center"/>
        <w:rPr>
          <w:b/>
        </w:rPr>
      </w:pPr>
    </w:p>
    <w:p w14:paraId="309FF7ED" w14:textId="77777777" w:rsidR="00702077" w:rsidRDefault="00702077" w:rsidP="006F00AA">
      <w:pPr>
        <w:ind w:left="120"/>
        <w:jc w:val="center"/>
        <w:rPr>
          <w:b/>
        </w:rPr>
      </w:pPr>
    </w:p>
    <w:p w14:paraId="03F703BC" w14:textId="77777777" w:rsidR="00702077" w:rsidRDefault="00702077" w:rsidP="006F00AA">
      <w:pPr>
        <w:ind w:left="120"/>
        <w:jc w:val="center"/>
        <w:rPr>
          <w:b/>
        </w:rPr>
      </w:pPr>
    </w:p>
    <w:p w14:paraId="36570576" w14:textId="77777777" w:rsidR="00702077" w:rsidRDefault="00702077" w:rsidP="006F00AA">
      <w:pPr>
        <w:ind w:left="120"/>
        <w:jc w:val="center"/>
        <w:rPr>
          <w:b/>
        </w:rPr>
      </w:pPr>
    </w:p>
    <w:p w14:paraId="43794241" w14:textId="77777777" w:rsidR="00702077" w:rsidRDefault="00702077" w:rsidP="006F00AA">
      <w:pPr>
        <w:ind w:left="120"/>
        <w:jc w:val="center"/>
        <w:rPr>
          <w:b/>
        </w:rPr>
      </w:pPr>
    </w:p>
    <w:p w14:paraId="1DEF8EE8" w14:textId="77777777" w:rsidR="00702077" w:rsidRDefault="00702077" w:rsidP="006F00AA">
      <w:pPr>
        <w:ind w:left="120"/>
        <w:jc w:val="center"/>
        <w:rPr>
          <w:b/>
        </w:rPr>
      </w:pPr>
    </w:p>
    <w:p w14:paraId="0A4A2537" w14:textId="77777777" w:rsidR="00702077" w:rsidRDefault="00702077" w:rsidP="006F00AA">
      <w:pPr>
        <w:ind w:left="120"/>
        <w:jc w:val="center"/>
        <w:rPr>
          <w:b/>
        </w:rPr>
      </w:pPr>
    </w:p>
    <w:p w14:paraId="598254AB" w14:textId="77777777" w:rsidR="00702077" w:rsidRDefault="00702077" w:rsidP="006F00AA">
      <w:pPr>
        <w:ind w:left="120"/>
        <w:jc w:val="center"/>
        <w:rPr>
          <w:b/>
        </w:rPr>
      </w:pPr>
    </w:p>
    <w:p w14:paraId="77F70BF8" w14:textId="77777777" w:rsidR="00702077" w:rsidRDefault="00702077" w:rsidP="006F00AA">
      <w:pPr>
        <w:ind w:left="120"/>
        <w:jc w:val="center"/>
        <w:rPr>
          <w:b/>
        </w:rPr>
      </w:pPr>
    </w:p>
    <w:p w14:paraId="5B931FDB" w14:textId="77777777" w:rsidR="00702077" w:rsidRDefault="00702077" w:rsidP="006F00AA">
      <w:pPr>
        <w:ind w:left="120"/>
        <w:jc w:val="center"/>
        <w:rPr>
          <w:b/>
        </w:rPr>
      </w:pPr>
    </w:p>
    <w:p w14:paraId="3639EAA7" w14:textId="77777777" w:rsidR="00702077" w:rsidRDefault="00702077" w:rsidP="006F00AA">
      <w:pPr>
        <w:ind w:left="120"/>
        <w:jc w:val="center"/>
        <w:rPr>
          <w:b/>
        </w:rPr>
      </w:pPr>
    </w:p>
    <w:p w14:paraId="66EBD731" w14:textId="77777777" w:rsidR="00702077" w:rsidRDefault="00702077" w:rsidP="006F00AA">
      <w:pPr>
        <w:ind w:left="120"/>
        <w:jc w:val="center"/>
        <w:rPr>
          <w:b/>
        </w:rPr>
      </w:pPr>
    </w:p>
    <w:p w14:paraId="00AB5A6E" w14:textId="77777777" w:rsidR="00702077" w:rsidRDefault="00702077" w:rsidP="006F00AA">
      <w:pPr>
        <w:ind w:left="120"/>
        <w:jc w:val="center"/>
        <w:rPr>
          <w:b/>
        </w:rPr>
      </w:pPr>
    </w:p>
    <w:p w14:paraId="48B8E974" w14:textId="77777777" w:rsidR="00702077" w:rsidRDefault="00702077" w:rsidP="006F00AA">
      <w:pPr>
        <w:ind w:left="120"/>
        <w:jc w:val="center"/>
        <w:rPr>
          <w:b/>
        </w:rPr>
      </w:pPr>
    </w:p>
    <w:p w14:paraId="78E0E985" w14:textId="77777777" w:rsidR="00702077" w:rsidRDefault="00702077" w:rsidP="006F00AA">
      <w:pPr>
        <w:ind w:left="120"/>
        <w:jc w:val="center"/>
        <w:rPr>
          <w:b/>
        </w:rPr>
      </w:pPr>
    </w:p>
    <w:p w14:paraId="676B8B93" w14:textId="77777777" w:rsidR="00702077" w:rsidRDefault="00702077" w:rsidP="006F00AA">
      <w:pPr>
        <w:ind w:left="120"/>
        <w:jc w:val="center"/>
        <w:rPr>
          <w:b/>
        </w:rPr>
      </w:pPr>
    </w:p>
    <w:p w14:paraId="23D674C6" w14:textId="77777777" w:rsidR="00702077" w:rsidRDefault="00702077" w:rsidP="006F00AA">
      <w:pPr>
        <w:ind w:left="120"/>
        <w:jc w:val="center"/>
        <w:rPr>
          <w:b/>
        </w:rPr>
      </w:pPr>
    </w:p>
    <w:p w14:paraId="754A98C2" w14:textId="77777777" w:rsidR="006F00AA" w:rsidRDefault="006F00AA" w:rsidP="006F00AA">
      <w:pPr>
        <w:ind w:left="120"/>
        <w:jc w:val="center"/>
        <w:rPr>
          <w:b/>
        </w:rPr>
      </w:pPr>
      <w:r>
        <w:rPr>
          <w:b/>
        </w:rPr>
        <w:t>УЧЕБНО-МЕТОДИЧЕСКОЕ ОБЕСПЕЧЕНИЕ ОБРАЗОВАТЕЛЬНОГО ПРОЦЕССА</w:t>
      </w:r>
      <w:r>
        <w:rPr>
          <w:sz w:val="28"/>
        </w:rPr>
        <w:br/>
        <w:t xml:space="preserve"> </w:t>
      </w:r>
      <w:bookmarkStart w:id="1" w:name="3fd16b47-1eb9-4d72-bbe7-a63ca90c7a6e"/>
      <w:bookmarkEnd w:id="1"/>
    </w:p>
    <w:p w14:paraId="49D33998" w14:textId="77777777" w:rsidR="006F00AA" w:rsidRPr="00702077" w:rsidRDefault="006F00AA" w:rsidP="006F00AA">
      <w:pPr>
        <w:spacing w:line="480" w:lineRule="auto"/>
        <w:ind w:left="120"/>
        <w:rPr>
          <w:color w:val="auto"/>
        </w:rPr>
      </w:pPr>
      <w:r w:rsidRPr="00702077">
        <w:rPr>
          <w:b/>
          <w:color w:val="auto"/>
        </w:rPr>
        <w:t>МЕТОДИЧЕСКИЕ МАТЕРИАЛЫ ДЛЯ УЧИТЕЛЯ</w:t>
      </w:r>
    </w:p>
    <w:p w14:paraId="47556472" w14:textId="77777777" w:rsidR="00702077" w:rsidRPr="00702077" w:rsidRDefault="00702077" w:rsidP="00702077">
      <w:pPr>
        <w:pStyle w:val="a6"/>
        <w:shd w:val="clear" w:color="auto" w:fill="FFFFFF"/>
        <w:spacing w:before="0" w:beforeAutospacing="0" w:after="150" w:afterAutospacing="0"/>
      </w:pPr>
      <w:r w:rsidRPr="00702077">
        <w:t xml:space="preserve">1. </w:t>
      </w:r>
      <w:proofErr w:type="spellStart"/>
      <w:r w:rsidRPr="00702077">
        <w:t>Бесовам</w:t>
      </w:r>
      <w:proofErr w:type="spellEnd"/>
      <w:r w:rsidRPr="00702077">
        <w:t>. Давайте поиграем. Ярославль Академия развития 2007</w:t>
      </w:r>
    </w:p>
    <w:p w14:paraId="31FB364B" w14:textId="77777777" w:rsidR="00702077" w:rsidRPr="00702077" w:rsidRDefault="00702077" w:rsidP="00702077">
      <w:pPr>
        <w:pStyle w:val="a6"/>
        <w:shd w:val="clear" w:color="auto" w:fill="FFFFFF"/>
        <w:spacing w:before="0" w:beforeAutospacing="0" w:after="150" w:afterAutospacing="0"/>
      </w:pPr>
      <w:r w:rsidRPr="00702077">
        <w:t>2. Безруких М.М., Ефимова С. П. Знаете ли вы своего ученика? М: Просвещение 2007</w:t>
      </w:r>
    </w:p>
    <w:p w14:paraId="0D5E9CA9" w14:textId="77777777" w:rsidR="00702077" w:rsidRPr="00702077" w:rsidRDefault="00702077" w:rsidP="00702077">
      <w:pPr>
        <w:pStyle w:val="a6"/>
        <w:shd w:val="clear" w:color="auto" w:fill="FFFFFF"/>
        <w:spacing w:before="0" w:beforeAutospacing="0" w:after="150" w:afterAutospacing="0"/>
      </w:pPr>
      <w:r w:rsidRPr="00702077">
        <w:lastRenderedPageBreak/>
        <w:t xml:space="preserve">3. Белый Е., Белая </w:t>
      </w:r>
      <w:proofErr w:type="spellStart"/>
      <w:r w:rsidRPr="00702077">
        <w:t>К.Энциклопедия</w:t>
      </w:r>
      <w:proofErr w:type="spellEnd"/>
      <w:r w:rsidRPr="00702077">
        <w:t xml:space="preserve"> для родителей первоклассников. М: АСТ 2000</w:t>
      </w:r>
    </w:p>
    <w:p w14:paraId="01ACC8D4" w14:textId="77777777" w:rsidR="00702077" w:rsidRPr="00702077" w:rsidRDefault="00702077" w:rsidP="00702077">
      <w:pPr>
        <w:pStyle w:val="a6"/>
        <w:shd w:val="clear" w:color="auto" w:fill="FFFFFF"/>
        <w:spacing w:before="0" w:beforeAutospacing="0" w:after="150" w:afterAutospacing="0"/>
      </w:pPr>
      <w:r w:rsidRPr="00702077">
        <w:t xml:space="preserve">4. </w:t>
      </w:r>
      <w:proofErr w:type="spellStart"/>
      <w:r w:rsidRPr="00702077">
        <w:t>Дереклеева</w:t>
      </w:r>
      <w:proofErr w:type="spellEnd"/>
      <w:r w:rsidRPr="00702077">
        <w:t xml:space="preserve"> Н.И. Информационные часы в школе 1-4 классы. М: Вако 2008</w:t>
      </w:r>
    </w:p>
    <w:p w14:paraId="5CA120CA" w14:textId="77777777" w:rsidR="00702077" w:rsidRPr="00702077" w:rsidRDefault="00702077" w:rsidP="00702077">
      <w:pPr>
        <w:pStyle w:val="a6"/>
        <w:shd w:val="clear" w:color="auto" w:fill="FFFFFF"/>
        <w:spacing w:before="0" w:beforeAutospacing="0" w:after="150" w:afterAutospacing="0"/>
      </w:pPr>
      <w:r w:rsidRPr="00702077">
        <w:t xml:space="preserve">5. </w:t>
      </w:r>
      <w:proofErr w:type="spellStart"/>
      <w:r w:rsidRPr="00702077">
        <w:t>Саляхова</w:t>
      </w:r>
      <w:proofErr w:type="spellEnd"/>
      <w:r w:rsidRPr="00702077">
        <w:t xml:space="preserve"> Л.И. Настольная книга классного руководителя 1-4 классы М: Глобус 2009</w:t>
      </w:r>
    </w:p>
    <w:p w14:paraId="2C73D2EF" w14:textId="77777777" w:rsidR="00702077" w:rsidRPr="00702077" w:rsidRDefault="00702077" w:rsidP="00702077">
      <w:pPr>
        <w:pStyle w:val="a6"/>
        <w:shd w:val="clear" w:color="auto" w:fill="FFFFFF"/>
        <w:spacing w:before="0" w:beforeAutospacing="0" w:after="150" w:afterAutospacing="0"/>
      </w:pPr>
      <w:r w:rsidRPr="00702077">
        <w:t xml:space="preserve">6. Сорокоумова Е.А. Уроки-путешествия в начальной школе М: </w:t>
      </w:r>
      <w:proofErr w:type="spellStart"/>
      <w:r w:rsidRPr="00702077">
        <w:t>Аркти</w:t>
      </w:r>
      <w:proofErr w:type="spellEnd"/>
      <w:r w:rsidRPr="00702077">
        <w:t xml:space="preserve"> 2007</w:t>
      </w:r>
    </w:p>
    <w:p w14:paraId="726FD45E" w14:textId="77777777" w:rsidR="006F00AA" w:rsidRDefault="006F00AA" w:rsidP="006F00AA">
      <w:pPr>
        <w:pStyle w:val="10"/>
      </w:pPr>
    </w:p>
    <w:p w14:paraId="4733072B" w14:textId="77777777" w:rsidR="006F00AA" w:rsidRDefault="006F00AA" w:rsidP="006F00AA">
      <w:pPr>
        <w:spacing w:line="480" w:lineRule="auto"/>
        <w:ind w:left="120"/>
      </w:pPr>
      <w:r>
        <w:rPr>
          <w:b/>
        </w:rPr>
        <w:t>ЦИФРОВЫЕ ОБРАЗОВАТЕЛЬНЫЕ РЕСУРСЫ И РЕСУРСЫ СЕТИ ИНТЕРНЕТ</w:t>
      </w:r>
    </w:p>
    <w:p w14:paraId="0BA6E18E" w14:textId="77777777" w:rsidR="006F00AA" w:rsidRDefault="006009BC" w:rsidP="006F00AA">
      <w:pPr>
        <w:suppressAutoHyphens/>
        <w:jc w:val="both"/>
        <w:rPr>
          <w:color w:val="auto"/>
        </w:rPr>
      </w:pPr>
      <w:hyperlink r:id="rId46">
        <w:r w:rsidR="00702077">
          <w:rPr>
            <w:color w:val="0000FF"/>
            <w:u w:val="single"/>
          </w:rPr>
          <w:t>https://resh.edu.ru/</w:t>
        </w:r>
      </w:hyperlink>
    </w:p>
    <w:p w14:paraId="1C27AB67" w14:textId="77777777" w:rsidR="00F60FB6" w:rsidRDefault="00F60FB6"/>
    <w:p w14:paraId="38E74557" w14:textId="77777777" w:rsidR="004D3159" w:rsidRDefault="004D3159"/>
    <w:p w14:paraId="1B5BF9EB" w14:textId="77777777" w:rsidR="004D3159" w:rsidRDefault="004D3159"/>
    <w:p w14:paraId="328F61A5" w14:textId="77777777" w:rsidR="004D3159" w:rsidRDefault="004D3159"/>
    <w:p w14:paraId="41A1D666" w14:textId="77777777" w:rsidR="004D3159" w:rsidRDefault="004D3159"/>
    <w:p w14:paraId="78AAF0A0" w14:textId="77777777" w:rsidR="004D3159" w:rsidRDefault="004D3159"/>
    <w:p w14:paraId="50DE27B4" w14:textId="77777777" w:rsidR="004D3159" w:rsidRDefault="004D3159"/>
    <w:p w14:paraId="75A60EB6" w14:textId="77777777" w:rsidR="004D3159" w:rsidRDefault="004D3159"/>
    <w:p w14:paraId="7E8F52A6" w14:textId="77777777" w:rsidR="004D3159" w:rsidRDefault="004D3159"/>
    <w:p w14:paraId="5B62B84B" w14:textId="77777777" w:rsidR="004D3159" w:rsidRDefault="004D3159"/>
    <w:p w14:paraId="7544F72D" w14:textId="77777777" w:rsidR="004D3159" w:rsidRDefault="004D3159"/>
    <w:p w14:paraId="71CB62B2" w14:textId="77777777" w:rsidR="004D3159" w:rsidRDefault="004D3159"/>
    <w:p w14:paraId="22962F7E" w14:textId="77777777" w:rsidR="004D3159" w:rsidRDefault="004D3159"/>
    <w:p w14:paraId="76A8ACBE" w14:textId="77777777" w:rsidR="004D3159" w:rsidRDefault="004D3159"/>
    <w:p w14:paraId="3FF7E92A" w14:textId="77777777" w:rsidR="004D3159" w:rsidRDefault="004D3159"/>
    <w:p w14:paraId="24B8B8B7" w14:textId="77777777" w:rsidR="004D3159" w:rsidRDefault="004D3159"/>
    <w:p w14:paraId="5D9310C2" w14:textId="77777777" w:rsidR="004D3159" w:rsidRDefault="004D3159"/>
    <w:p w14:paraId="6DF6B8DE" w14:textId="77777777" w:rsidR="004D3159" w:rsidRDefault="004D3159"/>
    <w:p w14:paraId="2D1F070C" w14:textId="77777777" w:rsidR="004D3159" w:rsidRDefault="004D3159"/>
    <w:p w14:paraId="1A5E2E81" w14:textId="77777777" w:rsidR="004D3159" w:rsidRDefault="004D3159"/>
    <w:p w14:paraId="2A2AC7DB" w14:textId="77777777" w:rsidR="004D3159" w:rsidRDefault="004D3159"/>
    <w:p w14:paraId="4641F0DA" w14:textId="77777777" w:rsidR="004D3159" w:rsidRDefault="004D3159"/>
    <w:p w14:paraId="6AC1C24B" w14:textId="77777777" w:rsidR="004D3159" w:rsidRDefault="004D3159"/>
    <w:p w14:paraId="2647B50D" w14:textId="77777777" w:rsidR="004D3159" w:rsidRDefault="004D3159"/>
    <w:p w14:paraId="27F98C97" w14:textId="77777777" w:rsidR="004D3159" w:rsidRDefault="004D3159"/>
    <w:p w14:paraId="2B9340AB" w14:textId="77777777" w:rsidR="004D3159" w:rsidRDefault="004D3159"/>
    <w:p w14:paraId="4B24A25B" w14:textId="77777777" w:rsidR="004D3159" w:rsidRDefault="004D3159"/>
    <w:p w14:paraId="57756CC7" w14:textId="77777777" w:rsidR="004D3159" w:rsidRDefault="004D3159"/>
    <w:p w14:paraId="4EDAE176" w14:textId="77777777" w:rsidR="004D3159" w:rsidRDefault="004D3159"/>
    <w:p w14:paraId="3E085D89" w14:textId="77777777" w:rsidR="004D3159" w:rsidRDefault="004D3159"/>
    <w:p w14:paraId="61F9194C" w14:textId="77777777" w:rsidR="004D3159" w:rsidRDefault="004D3159"/>
    <w:p w14:paraId="2C4C7238" w14:textId="77777777" w:rsidR="004D3159" w:rsidRDefault="004D3159"/>
    <w:p w14:paraId="0BC6A09E" w14:textId="77777777" w:rsidR="004D3159" w:rsidRDefault="004D3159"/>
    <w:p w14:paraId="5E0C91CE" w14:textId="77777777" w:rsidR="004D3159" w:rsidRDefault="004D3159"/>
    <w:p w14:paraId="234285D2" w14:textId="77777777" w:rsidR="004D3159" w:rsidRPr="004D3159" w:rsidRDefault="004D3159" w:rsidP="004D3159">
      <w:pPr>
        <w:widowControl w:val="0"/>
        <w:autoSpaceDE w:val="0"/>
        <w:autoSpaceDN w:val="0"/>
        <w:jc w:val="center"/>
        <w:rPr>
          <w:b/>
          <w:color w:val="auto"/>
          <w:sz w:val="22"/>
          <w:szCs w:val="22"/>
          <w:lang w:eastAsia="en-US"/>
        </w:rPr>
      </w:pPr>
      <w:r w:rsidRPr="004D3159">
        <w:rPr>
          <w:b/>
          <w:color w:val="auto"/>
          <w:sz w:val="22"/>
          <w:szCs w:val="22"/>
          <w:lang w:eastAsia="en-US"/>
        </w:rPr>
        <w:t xml:space="preserve">Лист корректировки рабочей программы </w:t>
      </w:r>
    </w:p>
    <w:p w14:paraId="4A14980A" w14:textId="77777777" w:rsidR="004D3159" w:rsidRPr="004D3159" w:rsidRDefault="004D3159" w:rsidP="004D3159">
      <w:pPr>
        <w:widowControl w:val="0"/>
        <w:autoSpaceDE w:val="0"/>
        <w:autoSpaceDN w:val="0"/>
        <w:jc w:val="center"/>
        <w:rPr>
          <w:b/>
          <w:color w:val="auto"/>
          <w:sz w:val="22"/>
          <w:szCs w:val="22"/>
          <w:lang w:eastAsia="en-US"/>
        </w:rPr>
      </w:pPr>
      <w:r w:rsidRPr="004D3159">
        <w:rPr>
          <w:b/>
          <w:color w:val="auto"/>
          <w:sz w:val="22"/>
          <w:szCs w:val="22"/>
          <w:lang w:eastAsia="en-US"/>
        </w:rPr>
        <w:t>(календарно-тематического планирования рабочей программы)</w:t>
      </w:r>
    </w:p>
    <w:p w14:paraId="13198DCE" w14:textId="77777777" w:rsidR="004D3159" w:rsidRPr="004D3159" w:rsidRDefault="004D3159" w:rsidP="004D3159">
      <w:pPr>
        <w:widowControl w:val="0"/>
        <w:autoSpaceDE w:val="0"/>
        <w:autoSpaceDN w:val="0"/>
        <w:jc w:val="center"/>
        <w:rPr>
          <w:b/>
          <w:color w:val="auto"/>
          <w:sz w:val="22"/>
          <w:szCs w:val="22"/>
          <w:lang w:eastAsia="en-US"/>
        </w:rPr>
      </w:pPr>
    </w:p>
    <w:p w14:paraId="5661C6F7" w14:textId="77777777" w:rsidR="004D3159" w:rsidRPr="004D3159" w:rsidRDefault="004D3159" w:rsidP="004D3159">
      <w:pPr>
        <w:widowControl w:val="0"/>
        <w:autoSpaceDE w:val="0"/>
        <w:autoSpaceDN w:val="0"/>
        <w:jc w:val="center"/>
        <w:rPr>
          <w:b/>
          <w:color w:val="auto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207"/>
        <w:gridCol w:w="1351"/>
        <w:gridCol w:w="1201"/>
        <w:gridCol w:w="1355"/>
        <w:gridCol w:w="1620"/>
        <w:gridCol w:w="1620"/>
      </w:tblGrid>
      <w:tr w:rsidR="004D3159" w:rsidRPr="004D3159" w14:paraId="36B68677" w14:textId="77777777" w:rsidTr="00C2340B">
        <w:tc>
          <w:tcPr>
            <w:tcW w:w="1367" w:type="dxa"/>
            <w:shd w:val="clear" w:color="auto" w:fill="auto"/>
          </w:tcPr>
          <w:p w14:paraId="001AD53D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  <w:r w:rsidRPr="004D3159">
              <w:rPr>
                <w:color w:val="auto"/>
                <w:sz w:val="22"/>
                <w:szCs w:val="22"/>
                <w:lang w:eastAsia="en-US"/>
              </w:rPr>
              <w:t xml:space="preserve">№ урока </w:t>
            </w:r>
          </w:p>
        </w:tc>
        <w:tc>
          <w:tcPr>
            <w:tcW w:w="1367" w:type="dxa"/>
            <w:shd w:val="clear" w:color="auto" w:fill="auto"/>
          </w:tcPr>
          <w:p w14:paraId="20734108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  <w:r w:rsidRPr="004D3159">
              <w:rPr>
                <w:color w:val="auto"/>
                <w:sz w:val="22"/>
                <w:szCs w:val="22"/>
                <w:lang w:eastAsia="en-US"/>
              </w:rPr>
              <w:t xml:space="preserve">Даты по </w:t>
            </w:r>
            <w:proofErr w:type="spellStart"/>
            <w:r w:rsidRPr="004D3159">
              <w:rPr>
                <w:color w:val="auto"/>
                <w:sz w:val="22"/>
                <w:szCs w:val="22"/>
                <w:lang w:eastAsia="en-US"/>
              </w:rPr>
              <w:t>осн</w:t>
            </w:r>
            <w:proofErr w:type="spellEnd"/>
            <w:r w:rsidRPr="004D3159">
              <w:rPr>
                <w:color w:val="auto"/>
                <w:sz w:val="22"/>
                <w:szCs w:val="22"/>
                <w:lang w:eastAsia="en-US"/>
              </w:rPr>
              <w:t xml:space="preserve">. КТП </w:t>
            </w:r>
          </w:p>
        </w:tc>
        <w:tc>
          <w:tcPr>
            <w:tcW w:w="1367" w:type="dxa"/>
            <w:shd w:val="clear" w:color="auto" w:fill="auto"/>
          </w:tcPr>
          <w:p w14:paraId="00928868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  <w:r w:rsidRPr="004D3159">
              <w:rPr>
                <w:color w:val="auto"/>
                <w:sz w:val="22"/>
                <w:szCs w:val="22"/>
                <w:lang w:eastAsia="en-US"/>
              </w:rPr>
              <w:t xml:space="preserve">Даты проведения </w:t>
            </w:r>
          </w:p>
        </w:tc>
        <w:tc>
          <w:tcPr>
            <w:tcW w:w="1367" w:type="dxa"/>
            <w:shd w:val="clear" w:color="auto" w:fill="auto"/>
          </w:tcPr>
          <w:p w14:paraId="1087BDFF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  <w:r w:rsidRPr="004D3159">
              <w:rPr>
                <w:color w:val="auto"/>
                <w:sz w:val="22"/>
                <w:szCs w:val="22"/>
                <w:lang w:eastAsia="en-US"/>
              </w:rPr>
              <w:t xml:space="preserve">Тема </w:t>
            </w:r>
          </w:p>
        </w:tc>
        <w:tc>
          <w:tcPr>
            <w:tcW w:w="1367" w:type="dxa"/>
            <w:shd w:val="clear" w:color="auto" w:fill="auto"/>
          </w:tcPr>
          <w:p w14:paraId="4290ACAA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  <w:r w:rsidRPr="004D3159">
              <w:rPr>
                <w:color w:val="auto"/>
                <w:sz w:val="22"/>
                <w:szCs w:val="22"/>
                <w:lang w:eastAsia="en-US"/>
              </w:rPr>
              <w:t xml:space="preserve">Количество часов </w:t>
            </w:r>
          </w:p>
        </w:tc>
        <w:tc>
          <w:tcPr>
            <w:tcW w:w="1368" w:type="dxa"/>
            <w:shd w:val="clear" w:color="auto" w:fill="auto"/>
          </w:tcPr>
          <w:p w14:paraId="433CD09C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  <w:r w:rsidRPr="004D3159">
              <w:rPr>
                <w:color w:val="auto"/>
                <w:sz w:val="22"/>
                <w:szCs w:val="22"/>
                <w:lang w:eastAsia="en-US"/>
              </w:rPr>
              <w:t xml:space="preserve">Причина корректировки </w:t>
            </w:r>
          </w:p>
        </w:tc>
        <w:tc>
          <w:tcPr>
            <w:tcW w:w="1368" w:type="dxa"/>
            <w:shd w:val="clear" w:color="auto" w:fill="auto"/>
          </w:tcPr>
          <w:p w14:paraId="0F1BC08C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4D3159">
              <w:rPr>
                <w:color w:val="auto"/>
                <w:sz w:val="22"/>
                <w:szCs w:val="22"/>
                <w:lang w:eastAsia="en-US"/>
              </w:rPr>
              <w:t>Способ корректировки по плану</w:t>
            </w:r>
          </w:p>
        </w:tc>
      </w:tr>
      <w:tr w:rsidR="004D3159" w:rsidRPr="004D3159" w14:paraId="2E9DC36A" w14:textId="77777777" w:rsidTr="00C2340B">
        <w:tc>
          <w:tcPr>
            <w:tcW w:w="1367" w:type="dxa"/>
            <w:shd w:val="clear" w:color="auto" w:fill="auto"/>
          </w:tcPr>
          <w:p w14:paraId="13514146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2F41DD31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0CCF7493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0DB7E1BB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625B6A7E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68116061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7DAB45B2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</w:tr>
      <w:tr w:rsidR="004D3159" w:rsidRPr="004D3159" w14:paraId="118A9702" w14:textId="77777777" w:rsidTr="00C2340B">
        <w:tc>
          <w:tcPr>
            <w:tcW w:w="1367" w:type="dxa"/>
            <w:shd w:val="clear" w:color="auto" w:fill="auto"/>
          </w:tcPr>
          <w:p w14:paraId="755E75D2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43DB01F5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43E6F9D5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0F0B3474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3BE7F1F9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C3AC143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0514FF16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</w:tr>
      <w:tr w:rsidR="004D3159" w:rsidRPr="004D3159" w14:paraId="6382DAE6" w14:textId="77777777" w:rsidTr="00C2340B">
        <w:tc>
          <w:tcPr>
            <w:tcW w:w="1367" w:type="dxa"/>
            <w:shd w:val="clear" w:color="auto" w:fill="auto"/>
          </w:tcPr>
          <w:p w14:paraId="0CCFDB0E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1D136BD3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0D1C38ED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0EC08337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0A76816B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7F4F8E54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2A143004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</w:tr>
      <w:tr w:rsidR="004D3159" w:rsidRPr="004D3159" w14:paraId="67E3852D" w14:textId="77777777" w:rsidTr="00C2340B">
        <w:tc>
          <w:tcPr>
            <w:tcW w:w="1367" w:type="dxa"/>
            <w:shd w:val="clear" w:color="auto" w:fill="auto"/>
          </w:tcPr>
          <w:p w14:paraId="2E149467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668E0E01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72BC2D5A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3824D29A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7" w:type="dxa"/>
            <w:shd w:val="clear" w:color="auto" w:fill="auto"/>
          </w:tcPr>
          <w:p w14:paraId="77B02FFD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D2DF924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27BBBA37" w14:textId="77777777" w:rsidR="004D3159" w:rsidRPr="004D3159" w:rsidRDefault="004D3159" w:rsidP="004D3159">
            <w:pPr>
              <w:widowControl w:val="0"/>
              <w:autoSpaceDE w:val="0"/>
              <w:autoSpaceDN w:val="0"/>
              <w:rPr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1E790E34" w14:textId="77777777" w:rsidR="004D3159" w:rsidRPr="004D3159" w:rsidRDefault="004D3159" w:rsidP="004D3159">
      <w:pPr>
        <w:widowControl w:val="0"/>
        <w:autoSpaceDE w:val="0"/>
        <w:autoSpaceDN w:val="0"/>
        <w:rPr>
          <w:b/>
          <w:color w:val="auto"/>
          <w:sz w:val="22"/>
          <w:szCs w:val="22"/>
          <w:lang w:eastAsia="en-US"/>
        </w:rPr>
      </w:pPr>
    </w:p>
    <w:p w14:paraId="2522A839" w14:textId="77777777" w:rsidR="004D3159" w:rsidRDefault="004D3159"/>
    <w:p w14:paraId="3D9C698D" w14:textId="77777777" w:rsidR="004D3159" w:rsidRDefault="004D3159"/>
    <w:p w14:paraId="348A0DB5" w14:textId="77777777" w:rsidR="004D3159" w:rsidRDefault="004D3159"/>
    <w:p w14:paraId="2F3C972C" w14:textId="77777777" w:rsidR="004D3159" w:rsidRDefault="004D3159"/>
    <w:p w14:paraId="42803239" w14:textId="77777777" w:rsidR="004D3159" w:rsidRDefault="004D3159"/>
    <w:sectPr w:rsidR="004D3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12"/>
    <w:multiLevelType w:val="singleLevel"/>
    <w:tmpl w:val="00000012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16"/>
    <w:multiLevelType w:val="single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38"/>
    <w:multiLevelType w:val="singleLevel"/>
    <w:tmpl w:val="00000038"/>
    <w:name w:val="WW8Num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45"/>
    <w:multiLevelType w:val="singleLevel"/>
    <w:tmpl w:val="00000045"/>
    <w:name w:val="WW8Num73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/>
      </w:rPr>
    </w:lvl>
  </w:abstractNum>
  <w:abstractNum w:abstractNumId="6">
    <w:nsid w:val="0000004C"/>
    <w:multiLevelType w:val="singleLevel"/>
    <w:tmpl w:val="0000004C"/>
    <w:name w:val="WW8Num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54"/>
    <w:multiLevelType w:val="singleLevel"/>
    <w:tmpl w:val="00000054"/>
    <w:name w:val="WW8Num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5D"/>
    <w:multiLevelType w:val="singleLevel"/>
    <w:tmpl w:val="0000005D"/>
    <w:name w:val="WW8Num9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00005E"/>
    <w:multiLevelType w:val="singleLevel"/>
    <w:tmpl w:val="0000005E"/>
    <w:name w:val="WW8Num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>
    <w:nsid w:val="0000006B"/>
    <w:multiLevelType w:val="singleLevel"/>
    <w:tmpl w:val="0000006B"/>
    <w:name w:val="WW8Num1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>
    <w:nsid w:val="00000070"/>
    <w:multiLevelType w:val="singleLevel"/>
    <w:tmpl w:val="00000070"/>
    <w:name w:val="WW8Num11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2">
    <w:nsid w:val="73862F0A"/>
    <w:multiLevelType w:val="hybridMultilevel"/>
    <w:tmpl w:val="C4069F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"/>
  </w:num>
  <w:num w:numId="4">
    <w:abstractNumId w:val="1"/>
  </w:num>
  <w:num w:numId="5">
    <w:abstractNumId w:val="10"/>
  </w:num>
  <w:num w:numId="6">
    <w:abstractNumId w:val="10"/>
  </w:num>
  <w:num w:numId="7">
    <w:abstractNumId w:val="11"/>
  </w:num>
  <w:num w:numId="8">
    <w:abstractNumId w:val="11"/>
  </w:num>
  <w:num w:numId="9">
    <w:abstractNumId w:val="0"/>
  </w:num>
  <w:num w:numId="10">
    <w:abstractNumId w:val="0"/>
    <w:lvlOverride w:ilvl="0">
      <w:startOverride w:val="1"/>
    </w:lvlOverride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0AA"/>
    <w:rsid w:val="00267C49"/>
    <w:rsid w:val="00436413"/>
    <w:rsid w:val="00477424"/>
    <w:rsid w:val="00481E78"/>
    <w:rsid w:val="00494AAA"/>
    <w:rsid w:val="004D3159"/>
    <w:rsid w:val="00534F7C"/>
    <w:rsid w:val="006009BC"/>
    <w:rsid w:val="006F00AA"/>
    <w:rsid w:val="00702077"/>
    <w:rsid w:val="00864498"/>
    <w:rsid w:val="009C23E7"/>
    <w:rsid w:val="009F19B4"/>
    <w:rsid w:val="00C72B85"/>
    <w:rsid w:val="00EB02C4"/>
    <w:rsid w:val="00F04774"/>
    <w:rsid w:val="00F6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0CE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0A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F00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F00AA"/>
    <w:rPr>
      <w:color w:val="954F72" w:themeColor="followedHyperlink"/>
      <w:u w:val="single"/>
    </w:rPr>
  </w:style>
  <w:style w:type="character" w:styleId="a5">
    <w:name w:val="Strong"/>
    <w:qFormat/>
    <w:rsid w:val="006F00AA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6F00AA"/>
    <w:pPr>
      <w:spacing w:before="100" w:beforeAutospacing="1" w:after="100" w:afterAutospacing="1"/>
    </w:pPr>
    <w:rPr>
      <w:color w:val="auto"/>
    </w:rPr>
  </w:style>
  <w:style w:type="paragraph" w:styleId="a6">
    <w:name w:val="Normal (Web)"/>
    <w:basedOn w:val="a"/>
    <w:uiPriority w:val="99"/>
    <w:unhideWhenUsed/>
    <w:rsid w:val="006F00AA"/>
    <w:pPr>
      <w:spacing w:before="100" w:beforeAutospacing="1" w:after="100" w:afterAutospacing="1"/>
    </w:pPr>
    <w:rPr>
      <w:color w:val="auto"/>
    </w:rPr>
  </w:style>
  <w:style w:type="paragraph" w:styleId="a7">
    <w:name w:val="header"/>
    <w:basedOn w:val="a"/>
    <w:link w:val="a8"/>
    <w:semiHidden/>
    <w:unhideWhenUsed/>
    <w:rsid w:val="006F00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F00A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semiHidden/>
    <w:unhideWhenUsed/>
    <w:rsid w:val="006F00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semiHidden/>
    <w:rsid w:val="006F00A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Title"/>
    <w:basedOn w:val="a"/>
    <w:next w:val="a"/>
    <w:link w:val="1"/>
    <w:uiPriority w:val="10"/>
    <w:qFormat/>
    <w:rsid w:val="006F00AA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b"/>
    <w:uiPriority w:val="10"/>
    <w:rsid w:val="006F00A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c">
    <w:name w:val="No Spacing"/>
    <w:uiPriority w:val="99"/>
    <w:qFormat/>
    <w:rsid w:val="006F00A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1">
    <w:name w:val="p1"/>
    <w:basedOn w:val="a"/>
    <w:rsid w:val="006F00AA"/>
    <w:pPr>
      <w:spacing w:before="100" w:beforeAutospacing="1" w:after="100" w:afterAutospacing="1"/>
    </w:pPr>
    <w:rPr>
      <w:color w:val="auto"/>
    </w:rPr>
  </w:style>
  <w:style w:type="paragraph" w:customStyle="1" w:styleId="p2">
    <w:name w:val="p2"/>
    <w:basedOn w:val="a"/>
    <w:rsid w:val="006F00AA"/>
    <w:pPr>
      <w:spacing w:before="100" w:beforeAutospacing="1" w:after="100" w:afterAutospacing="1"/>
    </w:pPr>
    <w:rPr>
      <w:color w:val="auto"/>
    </w:rPr>
  </w:style>
  <w:style w:type="paragraph" w:customStyle="1" w:styleId="p3">
    <w:name w:val="p3"/>
    <w:basedOn w:val="a"/>
    <w:rsid w:val="006F00AA"/>
    <w:pPr>
      <w:spacing w:before="100" w:beforeAutospacing="1" w:after="100" w:afterAutospacing="1"/>
    </w:pPr>
    <w:rPr>
      <w:color w:val="auto"/>
    </w:rPr>
  </w:style>
  <w:style w:type="paragraph" w:customStyle="1" w:styleId="p5">
    <w:name w:val="p5"/>
    <w:basedOn w:val="a"/>
    <w:rsid w:val="006F00AA"/>
    <w:pPr>
      <w:spacing w:before="100" w:beforeAutospacing="1" w:after="100" w:afterAutospacing="1"/>
    </w:pPr>
    <w:rPr>
      <w:color w:val="auto"/>
    </w:rPr>
  </w:style>
  <w:style w:type="paragraph" w:customStyle="1" w:styleId="c0c5c57">
    <w:name w:val="c0 c5 c57"/>
    <w:basedOn w:val="a"/>
    <w:rsid w:val="006F00AA"/>
    <w:pPr>
      <w:spacing w:before="90" w:after="90"/>
    </w:pPr>
    <w:rPr>
      <w:color w:val="auto"/>
    </w:rPr>
  </w:style>
  <w:style w:type="paragraph" w:customStyle="1" w:styleId="c0c5c31">
    <w:name w:val="c0 c5 c31"/>
    <w:basedOn w:val="a"/>
    <w:rsid w:val="006F00AA"/>
    <w:pPr>
      <w:spacing w:before="90" w:after="90"/>
    </w:pPr>
    <w:rPr>
      <w:color w:val="auto"/>
    </w:rPr>
  </w:style>
  <w:style w:type="paragraph" w:customStyle="1" w:styleId="3">
    <w:name w:val="Заголовок 3+"/>
    <w:basedOn w:val="a"/>
    <w:rsid w:val="006F00AA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color w:val="auto"/>
      <w:sz w:val="28"/>
      <w:szCs w:val="20"/>
    </w:rPr>
  </w:style>
  <w:style w:type="paragraph" w:customStyle="1" w:styleId="10">
    <w:name w:val="Без интервала1"/>
    <w:rsid w:val="006F00A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6F00AA"/>
    <w:pPr>
      <w:ind w:left="720"/>
    </w:pPr>
    <w:rPr>
      <w:rFonts w:eastAsia="Calibri"/>
      <w:color w:val="auto"/>
    </w:rPr>
  </w:style>
  <w:style w:type="paragraph" w:customStyle="1" w:styleId="c40">
    <w:name w:val="c40"/>
    <w:basedOn w:val="a"/>
    <w:rsid w:val="006F00AA"/>
    <w:pPr>
      <w:spacing w:before="90" w:after="90"/>
    </w:pPr>
    <w:rPr>
      <w:color w:val="auto"/>
    </w:rPr>
  </w:style>
  <w:style w:type="paragraph" w:customStyle="1" w:styleId="c15">
    <w:name w:val="c15"/>
    <w:basedOn w:val="a"/>
    <w:rsid w:val="006F00AA"/>
    <w:pPr>
      <w:spacing w:before="90" w:after="90"/>
    </w:pPr>
    <w:rPr>
      <w:color w:val="auto"/>
    </w:rPr>
  </w:style>
  <w:style w:type="paragraph" w:customStyle="1" w:styleId="c31c39">
    <w:name w:val="c31 c39"/>
    <w:basedOn w:val="a"/>
    <w:rsid w:val="006F00AA"/>
    <w:pPr>
      <w:spacing w:before="90" w:after="90"/>
    </w:pPr>
    <w:rPr>
      <w:color w:val="auto"/>
    </w:rPr>
  </w:style>
  <w:style w:type="paragraph" w:customStyle="1" w:styleId="c7">
    <w:name w:val="c7"/>
    <w:basedOn w:val="a"/>
    <w:rsid w:val="006F00AA"/>
    <w:pPr>
      <w:spacing w:before="90" w:after="90"/>
    </w:pPr>
    <w:rPr>
      <w:color w:val="auto"/>
    </w:rPr>
  </w:style>
  <w:style w:type="paragraph" w:customStyle="1" w:styleId="c46c39c47">
    <w:name w:val="c46 c39 c47"/>
    <w:basedOn w:val="a"/>
    <w:rsid w:val="006F00AA"/>
    <w:pPr>
      <w:spacing w:before="90" w:after="90"/>
    </w:pPr>
    <w:rPr>
      <w:color w:val="auto"/>
    </w:rPr>
  </w:style>
  <w:style w:type="paragraph" w:customStyle="1" w:styleId="c47c46c39">
    <w:name w:val="c47 c46 c39"/>
    <w:basedOn w:val="a"/>
    <w:rsid w:val="006F00AA"/>
    <w:pPr>
      <w:spacing w:before="90" w:after="90"/>
    </w:pPr>
    <w:rPr>
      <w:color w:val="auto"/>
    </w:rPr>
  </w:style>
  <w:style w:type="paragraph" w:customStyle="1" w:styleId="c51c46c39">
    <w:name w:val="c51 c46 c39"/>
    <w:basedOn w:val="a"/>
    <w:rsid w:val="006F00AA"/>
    <w:pPr>
      <w:spacing w:before="90" w:after="90"/>
    </w:pPr>
    <w:rPr>
      <w:color w:val="auto"/>
    </w:rPr>
  </w:style>
  <w:style w:type="paragraph" w:customStyle="1" w:styleId="c51c46c53">
    <w:name w:val="c51 c46 c53"/>
    <w:basedOn w:val="a"/>
    <w:rsid w:val="006F00AA"/>
    <w:pPr>
      <w:spacing w:before="90" w:after="90"/>
    </w:pPr>
    <w:rPr>
      <w:color w:val="auto"/>
    </w:rPr>
  </w:style>
  <w:style w:type="paragraph" w:customStyle="1" w:styleId="c46c50">
    <w:name w:val="c46 c50"/>
    <w:basedOn w:val="a"/>
    <w:rsid w:val="006F00AA"/>
    <w:pPr>
      <w:spacing w:before="90" w:after="90"/>
    </w:pPr>
    <w:rPr>
      <w:color w:val="auto"/>
    </w:rPr>
  </w:style>
  <w:style w:type="paragraph" w:customStyle="1" w:styleId="c24">
    <w:name w:val="c24"/>
    <w:basedOn w:val="a"/>
    <w:rsid w:val="006F00AA"/>
    <w:pPr>
      <w:spacing w:before="90" w:after="90"/>
    </w:pPr>
    <w:rPr>
      <w:color w:val="auto"/>
    </w:rPr>
  </w:style>
  <w:style w:type="paragraph" w:customStyle="1" w:styleId="c46c51">
    <w:name w:val="c46 c51"/>
    <w:basedOn w:val="a"/>
    <w:rsid w:val="006F00AA"/>
    <w:pPr>
      <w:spacing w:before="90" w:after="90"/>
    </w:pPr>
    <w:rPr>
      <w:color w:val="auto"/>
    </w:rPr>
  </w:style>
  <w:style w:type="paragraph" w:customStyle="1" w:styleId="c38">
    <w:name w:val="c38"/>
    <w:basedOn w:val="a"/>
    <w:rsid w:val="006F00AA"/>
    <w:pPr>
      <w:spacing w:before="90" w:after="90"/>
    </w:pPr>
    <w:rPr>
      <w:color w:val="auto"/>
    </w:rPr>
  </w:style>
  <w:style w:type="paragraph" w:customStyle="1" w:styleId="ParagraphStyle">
    <w:name w:val="Paragraph Style"/>
    <w:uiPriority w:val="99"/>
    <w:rsid w:val="006F00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rsid w:val="006F00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1">
    <w:name w:val="s1"/>
    <w:basedOn w:val="a0"/>
    <w:rsid w:val="006F00AA"/>
  </w:style>
  <w:style w:type="character" w:customStyle="1" w:styleId="s2">
    <w:name w:val="s2"/>
    <w:basedOn w:val="a0"/>
    <w:rsid w:val="006F00AA"/>
  </w:style>
  <w:style w:type="character" w:customStyle="1" w:styleId="s3">
    <w:name w:val="s3"/>
    <w:basedOn w:val="a0"/>
    <w:rsid w:val="006F00AA"/>
  </w:style>
  <w:style w:type="character" w:customStyle="1" w:styleId="s4">
    <w:name w:val="s4"/>
    <w:basedOn w:val="a0"/>
    <w:rsid w:val="006F00AA"/>
  </w:style>
  <w:style w:type="character" w:customStyle="1" w:styleId="c17">
    <w:name w:val="c17"/>
    <w:basedOn w:val="a0"/>
    <w:rsid w:val="006F00AA"/>
  </w:style>
  <w:style w:type="character" w:customStyle="1" w:styleId="c16">
    <w:name w:val="c16"/>
    <w:basedOn w:val="a0"/>
    <w:rsid w:val="006F00AA"/>
  </w:style>
  <w:style w:type="character" w:customStyle="1" w:styleId="WW8Num8z1">
    <w:name w:val="WW8Num8z1"/>
    <w:rsid w:val="006F00AA"/>
    <w:rPr>
      <w:rFonts w:ascii="Courier New" w:hAnsi="Courier New" w:cs="Courier New" w:hint="default"/>
    </w:rPr>
  </w:style>
  <w:style w:type="paragraph" w:customStyle="1" w:styleId="TitleChar">
    <w:name w:val="Title Char"/>
    <w:basedOn w:val="a"/>
    <w:link w:val="ad"/>
    <w:rsid w:val="006F00AA"/>
  </w:style>
  <w:style w:type="character" w:customStyle="1" w:styleId="ad">
    <w:name w:val="Название Знак"/>
    <w:aliases w:val="Title Char Знак"/>
    <w:link w:val="TitleChar"/>
    <w:locked/>
    <w:rsid w:val="006F00A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14">
    <w:name w:val="c14"/>
    <w:basedOn w:val="a0"/>
    <w:rsid w:val="006F00AA"/>
  </w:style>
  <w:style w:type="character" w:customStyle="1" w:styleId="c14c25">
    <w:name w:val="c14 c25"/>
    <w:basedOn w:val="a0"/>
    <w:rsid w:val="006F00AA"/>
  </w:style>
  <w:style w:type="character" w:customStyle="1" w:styleId="c16c25">
    <w:name w:val="c16 c25"/>
    <w:basedOn w:val="a0"/>
    <w:rsid w:val="006F00AA"/>
  </w:style>
  <w:style w:type="character" w:customStyle="1" w:styleId="c12">
    <w:name w:val="c12"/>
    <w:basedOn w:val="a0"/>
    <w:rsid w:val="006F00AA"/>
  </w:style>
  <w:style w:type="character" w:customStyle="1" w:styleId="c10">
    <w:name w:val="c10"/>
    <w:basedOn w:val="a0"/>
    <w:rsid w:val="006F00AA"/>
  </w:style>
  <w:style w:type="character" w:customStyle="1" w:styleId="c14c19">
    <w:name w:val="c14 c19"/>
    <w:basedOn w:val="a0"/>
    <w:rsid w:val="006F00AA"/>
  </w:style>
  <w:style w:type="table" w:styleId="ae">
    <w:name w:val="Table Grid"/>
    <w:basedOn w:val="a1"/>
    <w:uiPriority w:val="39"/>
    <w:rsid w:val="006F0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6F00AA"/>
  </w:style>
  <w:style w:type="character" w:customStyle="1" w:styleId="c5">
    <w:name w:val="c5"/>
    <w:basedOn w:val="a0"/>
    <w:rsid w:val="006F00AA"/>
  </w:style>
  <w:style w:type="paragraph" w:styleId="af">
    <w:name w:val="Balloon Text"/>
    <w:basedOn w:val="a"/>
    <w:link w:val="af0"/>
    <w:uiPriority w:val="99"/>
    <w:semiHidden/>
    <w:unhideWhenUsed/>
    <w:rsid w:val="00494AA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94AA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f1">
    <w:name w:val="Основной текст Знак"/>
    <w:link w:val="af2"/>
    <w:rsid w:val="00EB02C4"/>
    <w:rPr>
      <w:shd w:val="clear" w:color="auto" w:fill="FFFFFF"/>
    </w:rPr>
  </w:style>
  <w:style w:type="paragraph" w:styleId="af2">
    <w:name w:val="Body Text"/>
    <w:basedOn w:val="a"/>
    <w:link w:val="af1"/>
    <w:qFormat/>
    <w:rsid w:val="00EB02C4"/>
    <w:pPr>
      <w:widowControl w:val="0"/>
      <w:shd w:val="clear" w:color="auto" w:fill="FFFFFF"/>
      <w:spacing w:line="211" w:lineRule="exact"/>
      <w:jc w:val="both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EB02C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0A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F00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F00AA"/>
    <w:rPr>
      <w:color w:val="954F72" w:themeColor="followedHyperlink"/>
      <w:u w:val="single"/>
    </w:rPr>
  </w:style>
  <w:style w:type="character" w:styleId="a5">
    <w:name w:val="Strong"/>
    <w:qFormat/>
    <w:rsid w:val="006F00AA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6F00AA"/>
    <w:pPr>
      <w:spacing w:before="100" w:beforeAutospacing="1" w:after="100" w:afterAutospacing="1"/>
    </w:pPr>
    <w:rPr>
      <w:color w:val="auto"/>
    </w:rPr>
  </w:style>
  <w:style w:type="paragraph" w:styleId="a6">
    <w:name w:val="Normal (Web)"/>
    <w:basedOn w:val="a"/>
    <w:uiPriority w:val="99"/>
    <w:unhideWhenUsed/>
    <w:rsid w:val="006F00AA"/>
    <w:pPr>
      <w:spacing w:before="100" w:beforeAutospacing="1" w:after="100" w:afterAutospacing="1"/>
    </w:pPr>
    <w:rPr>
      <w:color w:val="auto"/>
    </w:rPr>
  </w:style>
  <w:style w:type="paragraph" w:styleId="a7">
    <w:name w:val="header"/>
    <w:basedOn w:val="a"/>
    <w:link w:val="a8"/>
    <w:semiHidden/>
    <w:unhideWhenUsed/>
    <w:rsid w:val="006F00A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F00A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semiHidden/>
    <w:unhideWhenUsed/>
    <w:rsid w:val="006F00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semiHidden/>
    <w:rsid w:val="006F00A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Title"/>
    <w:basedOn w:val="a"/>
    <w:next w:val="a"/>
    <w:link w:val="1"/>
    <w:uiPriority w:val="10"/>
    <w:qFormat/>
    <w:rsid w:val="006F00AA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b"/>
    <w:uiPriority w:val="10"/>
    <w:rsid w:val="006F00A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c">
    <w:name w:val="No Spacing"/>
    <w:uiPriority w:val="99"/>
    <w:qFormat/>
    <w:rsid w:val="006F00A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1">
    <w:name w:val="p1"/>
    <w:basedOn w:val="a"/>
    <w:rsid w:val="006F00AA"/>
    <w:pPr>
      <w:spacing w:before="100" w:beforeAutospacing="1" w:after="100" w:afterAutospacing="1"/>
    </w:pPr>
    <w:rPr>
      <w:color w:val="auto"/>
    </w:rPr>
  </w:style>
  <w:style w:type="paragraph" w:customStyle="1" w:styleId="p2">
    <w:name w:val="p2"/>
    <w:basedOn w:val="a"/>
    <w:rsid w:val="006F00AA"/>
    <w:pPr>
      <w:spacing w:before="100" w:beforeAutospacing="1" w:after="100" w:afterAutospacing="1"/>
    </w:pPr>
    <w:rPr>
      <w:color w:val="auto"/>
    </w:rPr>
  </w:style>
  <w:style w:type="paragraph" w:customStyle="1" w:styleId="p3">
    <w:name w:val="p3"/>
    <w:basedOn w:val="a"/>
    <w:rsid w:val="006F00AA"/>
    <w:pPr>
      <w:spacing w:before="100" w:beforeAutospacing="1" w:after="100" w:afterAutospacing="1"/>
    </w:pPr>
    <w:rPr>
      <w:color w:val="auto"/>
    </w:rPr>
  </w:style>
  <w:style w:type="paragraph" w:customStyle="1" w:styleId="p5">
    <w:name w:val="p5"/>
    <w:basedOn w:val="a"/>
    <w:rsid w:val="006F00AA"/>
    <w:pPr>
      <w:spacing w:before="100" w:beforeAutospacing="1" w:after="100" w:afterAutospacing="1"/>
    </w:pPr>
    <w:rPr>
      <w:color w:val="auto"/>
    </w:rPr>
  </w:style>
  <w:style w:type="paragraph" w:customStyle="1" w:styleId="c0c5c57">
    <w:name w:val="c0 c5 c57"/>
    <w:basedOn w:val="a"/>
    <w:rsid w:val="006F00AA"/>
    <w:pPr>
      <w:spacing w:before="90" w:after="90"/>
    </w:pPr>
    <w:rPr>
      <w:color w:val="auto"/>
    </w:rPr>
  </w:style>
  <w:style w:type="paragraph" w:customStyle="1" w:styleId="c0c5c31">
    <w:name w:val="c0 c5 c31"/>
    <w:basedOn w:val="a"/>
    <w:rsid w:val="006F00AA"/>
    <w:pPr>
      <w:spacing w:before="90" w:after="90"/>
    </w:pPr>
    <w:rPr>
      <w:color w:val="auto"/>
    </w:rPr>
  </w:style>
  <w:style w:type="paragraph" w:customStyle="1" w:styleId="3">
    <w:name w:val="Заголовок 3+"/>
    <w:basedOn w:val="a"/>
    <w:rsid w:val="006F00AA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color w:val="auto"/>
      <w:sz w:val="28"/>
      <w:szCs w:val="20"/>
    </w:rPr>
  </w:style>
  <w:style w:type="paragraph" w:customStyle="1" w:styleId="10">
    <w:name w:val="Без интервала1"/>
    <w:rsid w:val="006F00A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6F00AA"/>
    <w:pPr>
      <w:ind w:left="720"/>
    </w:pPr>
    <w:rPr>
      <w:rFonts w:eastAsia="Calibri"/>
      <w:color w:val="auto"/>
    </w:rPr>
  </w:style>
  <w:style w:type="paragraph" w:customStyle="1" w:styleId="c40">
    <w:name w:val="c40"/>
    <w:basedOn w:val="a"/>
    <w:rsid w:val="006F00AA"/>
    <w:pPr>
      <w:spacing w:before="90" w:after="90"/>
    </w:pPr>
    <w:rPr>
      <w:color w:val="auto"/>
    </w:rPr>
  </w:style>
  <w:style w:type="paragraph" w:customStyle="1" w:styleId="c15">
    <w:name w:val="c15"/>
    <w:basedOn w:val="a"/>
    <w:rsid w:val="006F00AA"/>
    <w:pPr>
      <w:spacing w:before="90" w:after="90"/>
    </w:pPr>
    <w:rPr>
      <w:color w:val="auto"/>
    </w:rPr>
  </w:style>
  <w:style w:type="paragraph" w:customStyle="1" w:styleId="c31c39">
    <w:name w:val="c31 c39"/>
    <w:basedOn w:val="a"/>
    <w:rsid w:val="006F00AA"/>
    <w:pPr>
      <w:spacing w:before="90" w:after="90"/>
    </w:pPr>
    <w:rPr>
      <w:color w:val="auto"/>
    </w:rPr>
  </w:style>
  <w:style w:type="paragraph" w:customStyle="1" w:styleId="c7">
    <w:name w:val="c7"/>
    <w:basedOn w:val="a"/>
    <w:rsid w:val="006F00AA"/>
    <w:pPr>
      <w:spacing w:before="90" w:after="90"/>
    </w:pPr>
    <w:rPr>
      <w:color w:val="auto"/>
    </w:rPr>
  </w:style>
  <w:style w:type="paragraph" w:customStyle="1" w:styleId="c46c39c47">
    <w:name w:val="c46 c39 c47"/>
    <w:basedOn w:val="a"/>
    <w:rsid w:val="006F00AA"/>
    <w:pPr>
      <w:spacing w:before="90" w:after="90"/>
    </w:pPr>
    <w:rPr>
      <w:color w:val="auto"/>
    </w:rPr>
  </w:style>
  <w:style w:type="paragraph" w:customStyle="1" w:styleId="c47c46c39">
    <w:name w:val="c47 c46 c39"/>
    <w:basedOn w:val="a"/>
    <w:rsid w:val="006F00AA"/>
    <w:pPr>
      <w:spacing w:before="90" w:after="90"/>
    </w:pPr>
    <w:rPr>
      <w:color w:val="auto"/>
    </w:rPr>
  </w:style>
  <w:style w:type="paragraph" w:customStyle="1" w:styleId="c51c46c39">
    <w:name w:val="c51 c46 c39"/>
    <w:basedOn w:val="a"/>
    <w:rsid w:val="006F00AA"/>
    <w:pPr>
      <w:spacing w:before="90" w:after="90"/>
    </w:pPr>
    <w:rPr>
      <w:color w:val="auto"/>
    </w:rPr>
  </w:style>
  <w:style w:type="paragraph" w:customStyle="1" w:styleId="c51c46c53">
    <w:name w:val="c51 c46 c53"/>
    <w:basedOn w:val="a"/>
    <w:rsid w:val="006F00AA"/>
    <w:pPr>
      <w:spacing w:before="90" w:after="90"/>
    </w:pPr>
    <w:rPr>
      <w:color w:val="auto"/>
    </w:rPr>
  </w:style>
  <w:style w:type="paragraph" w:customStyle="1" w:styleId="c46c50">
    <w:name w:val="c46 c50"/>
    <w:basedOn w:val="a"/>
    <w:rsid w:val="006F00AA"/>
    <w:pPr>
      <w:spacing w:before="90" w:after="90"/>
    </w:pPr>
    <w:rPr>
      <w:color w:val="auto"/>
    </w:rPr>
  </w:style>
  <w:style w:type="paragraph" w:customStyle="1" w:styleId="c24">
    <w:name w:val="c24"/>
    <w:basedOn w:val="a"/>
    <w:rsid w:val="006F00AA"/>
    <w:pPr>
      <w:spacing w:before="90" w:after="90"/>
    </w:pPr>
    <w:rPr>
      <w:color w:val="auto"/>
    </w:rPr>
  </w:style>
  <w:style w:type="paragraph" w:customStyle="1" w:styleId="c46c51">
    <w:name w:val="c46 c51"/>
    <w:basedOn w:val="a"/>
    <w:rsid w:val="006F00AA"/>
    <w:pPr>
      <w:spacing w:before="90" w:after="90"/>
    </w:pPr>
    <w:rPr>
      <w:color w:val="auto"/>
    </w:rPr>
  </w:style>
  <w:style w:type="paragraph" w:customStyle="1" w:styleId="c38">
    <w:name w:val="c38"/>
    <w:basedOn w:val="a"/>
    <w:rsid w:val="006F00AA"/>
    <w:pPr>
      <w:spacing w:before="90" w:after="90"/>
    </w:pPr>
    <w:rPr>
      <w:color w:val="auto"/>
    </w:rPr>
  </w:style>
  <w:style w:type="paragraph" w:customStyle="1" w:styleId="ParagraphStyle">
    <w:name w:val="Paragraph Style"/>
    <w:uiPriority w:val="99"/>
    <w:rsid w:val="006F00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rsid w:val="006F00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1">
    <w:name w:val="s1"/>
    <w:basedOn w:val="a0"/>
    <w:rsid w:val="006F00AA"/>
  </w:style>
  <w:style w:type="character" w:customStyle="1" w:styleId="s2">
    <w:name w:val="s2"/>
    <w:basedOn w:val="a0"/>
    <w:rsid w:val="006F00AA"/>
  </w:style>
  <w:style w:type="character" w:customStyle="1" w:styleId="s3">
    <w:name w:val="s3"/>
    <w:basedOn w:val="a0"/>
    <w:rsid w:val="006F00AA"/>
  </w:style>
  <w:style w:type="character" w:customStyle="1" w:styleId="s4">
    <w:name w:val="s4"/>
    <w:basedOn w:val="a0"/>
    <w:rsid w:val="006F00AA"/>
  </w:style>
  <w:style w:type="character" w:customStyle="1" w:styleId="c17">
    <w:name w:val="c17"/>
    <w:basedOn w:val="a0"/>
    <w:rsid w:val="006F00AA"/>
  </w:style>
  <w:style w:type="character" w:customStyle="1" w:styleId="c16">
    <w:name w:val="c16"/>
    <w:basedOn w:val="a0"/>
    <w:rsid w:val="006F00AA"/>
  </w:style>
  <w:style w:type="character" w:customStyle="1" w:styleId="WW8Num8z1">
    <w:name w:val="WW8Num8z1"/>
    <w:rsid w:val="006F00AA"/>
    <w:rPr>
      <w:rFonts w:ascii="Courier New" w:hAnsi="Courier New" w:cs="Courier New" w:hint="default"/>
    </w:rPr>
  </w:style>
  <w:style w:type="paragraph" w:customStyle="1" w:styleId="TitleChar">
    <w:name w:val="Title Char"/>
    <w:basedOn w:val="a"/>
    <w:link w:val="ad"/>
    <w:rsid w:val="006F00AA"/>
  </w:style>
  <w:style w:type="character" w:customStyle="1" w:styleId="ad">
    <w:name w:val="Название Знак"/>
    <w:aliases w:val="Title Char Знак"/>
    <w:link w:val="TitleChar"/>
    <w:locked/>
    <w:rsid w:val="006F00A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14">
    <w:name w:val="c14"/>
    <w:basedOn w:val="a0"/>
    <w:rsid w:val="006F00AA"/>
  </w:style>
  <w:style w:type="character" w:customStyle="1" w:styleId="c14c25">
    <w:name w:val="c14 c25"/>
    <w:basedOn w:val="a0"/>
    <w:rsid w:val="006F00AA"/>
  </w:style>
  <w:style w:type="character" w:customStyle="1" w:styleId="c16c25">
    <w:name w:val="c16 c25"/>
    <w:basedOn w:val="a0"/>
    <w:rsid w:val="006F00AA"/>
  </w:style>
  <w:style w:type="character" w:customStyle="1" w:styleId="c12">
    <w:name w:val="c12"/>
    <w:basedOn w:val="a0"/>
    <w:rsid w:val="006F00AA"/>
  </w:style>
  <w:style w:type="character" w:customStyle="1" w:styleId="c10">
    <w:name w:val="c10"/>
    <w:basedOn w:val="a0"/>
    <w:rsid w:val="006F00AA"/>
  </w:style>
  <w:style w:type="character" w:customStyle="1" w:styleId="c14c19">
    <w:name w:val="c14 c19"/>
    <w:basedOn w:val="a0"/>
    <w:rsid w:val="006F00AA"/>
  </w:style>
  <w:style w:type="table" w:styleId="ae">
    <w:name w:val="Table Grid"/>
    <w:basedOn w:val="a1"/>
    <w:uiPriority w:val="39"/>
    <w:rsid w:val="006F0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6F00AA"/>
  </w:style>
  <w:style w:type="character" w:customStyle="1" w:styleId="c5">
    <w:name w:val="c5"/>
    <w:basedOn w:val="a0"/>
    <w:rsid w:val="006F00AA"/>
  </w:style>
  <w:style w:type="paragraph" w:styleId="af">
    <w:name w:val="Balloon Text"/>
    <w:basedOn w:val="a"/>
    <w:link w:val="af0"/>
    <w:uiPriority w:val="99"/>
    <w:semiHidden/>
    <w:unhideWhenUsed/>
    <w:rsid w:val="00494AA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94AA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f1">
    <w:name w:val="Основной текст Знак"/>
    <w:link w:val="af2"/>
    <w:rsid w:val="00EB02C4"/>
    <w:rPr>
      <w:shd w:val="clear" w:color="auto" w:fill="FFFFFF"/>
    </w:rPr>
  </w:style>
  <w:style w:type="paragraph" w:styleId="af2">
    <w:name w:val="Body Text"/>
    <w:basedOn w:val="a"/>
    <w:link w:val="af1"/>
    <w:qFormat/>
    <w:rsid w:val="00EB02C4"/>
    <w:pPr>
      <w:widowControl w:val="0"/>
      <w:shd w:val="clear" w:color="auto" w:fill="FFFFFF"/>
      <w:spacing w:line="211" w:lineRule="exact"/>
      <w:jc w:val="both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EB02C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1806</Words>
  <Characters>10297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15</cp:revision>
  <dcterms:created xsi:type="dcterms:W3CDTF">2024-09-17T18:15:00Z</dcterms:created>
  <dcterms:modified xsi:type="dcterms:W3CDTF">2024-09-27T10:29:00Z</dcterms:modified>
</cp:coreProperties>
</file>